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F72ED6" w14:textId="77777777" w:rsidR="00BF7F06" w:rsidRPr="004B25B5" w:rsidRDefault="00F17A67" w:rsidP="009E4AB7">
      <w:pPr>
        <w:rPr>
          <w:rFonts w:ascii="Calibri" w:hAnsi="Calibri" w:cs="Calibri"/>
          <w:b/>
          <w:bCs/>
          <w:sz w:val="26"/>
          <w:szCs w:val="26"/>
        </w:rPr>
      </w:pPr>
      <w:r>
        <w:rPr>
          <w:rFonts w:ascii="Calibri" w:hAnsi="Calibri" w:cs="Calibri"/>
          <w:b/>
          <w:bCs/>
          <w:sz w:val="26"/>
          <w:szCs w:val="26"/>
        </w:rPr>
        <w:t>Cinderella Stories</w:t>
      </w:r>
    </w:p>
    <w:p w14:paraId="64CC9956" w14:textId="008920CD" w:rsidR="007A6325" w:rsidRPr="004B25B5" w:rsidRDefault="008B57C2" w:rsidP="009E4AB7">
      <w:pPr>
        <w:rPr>
          <w:rFonts w:ascii="Calibri" w:hAnsi="Calibri" w:cs="Calibri"/>
          <w:b/>
          <w:bCs/>
          <w:sz w:val="26"/>
          <w:szCs w:val="26"/>
        </w:rPr>
      </w:pPr>
      <w:r>
        <w:rPr>
          <w:rFonts w:ascii="Calibri" w:hAnsi="Calibri" w:cs="Calibri"/>
          <w:b/>
          <w:bCs/>
          <w:sz w:val="26"/>
          <w:szCs w:val="26"/>
        </w:rPr>
        <w:t xml:space="preserve">I Need </w:t>
      </w:r>
      <w:proofErr w:type="gramStart"/>
      <w:r>
        <w:rPr>
          <w:rFonts w:ascii="Calibri" w:hAnsi="Calibri" w:cs="Calibri"/>
          <w:b/>
          <w:bCs/>
          <w:sz w:val="26"/>
          <w:szCs w:val="26"/>
        </w:rPr>
        <w:t>A</w:t>
      </w:r>
      <w:proofErr w:type="gramEnd"/>
      <w:r>
        <w:rPr>
          <w:rFonts w:ascii="Calibri" w:hAnsi="Calibri" w:cs="Calibri"/>
          <w:b/>
          <w:bCs/>
          <w:sz w:val="26"/>
          <w:szCs w:val="26"/>
        </w:rPr>
        <w:t xml:space="preserve"> Hand</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4</w:t>
      </w:r>
      <w:r w:rsidR="00F17A67">
        <w:rPr>
          <w:rFonts w:ascii="Calibri" w:hAnsi="Calibri" w:cs="Calibri"/>
          <w:b/>
          <w:bCs/>
          <w:sz w:val="26"/>
          <w:szCs w:val="26"/>
        </w:rPr>
        <w:t xml:space="preserve"> of </w:t>
      </w:r>
      <w:r w:rsidR="00054945">
        <w:rPr>
          <w:rFonts w:ascii="Calibri" w:hAnsi="Calibri" w:cs="Calibri"/>
          <w:b/>
          <w:bCs/>
          <w:sz w:val="26"/>
          <w:szCs w:val="26"/>
        </w:rPr>
        <w:t>6</w:t>
      </w:r>
      <w:r w:rsidR="00C01D01">
        <w:rPr>
          <w:rFonts w:ascii="Calibri" w:hAnsi="Calibri" w:cs="Calibri"/>
          <w:b/>
          <w:bCs/>
          <w:sz w:val="26"/>
          <w:szCs w:val="26"/>
        </w:rPr>
        <w:t>)</w:t>
      </w:r>
    </w:p>
    <w:p w14:paraId="18237108" w14:textId="7F2EE339" w:rsidR="007A6325" w:rsidRPr="004B25B5" w:rsidRDefault="008B57C2" w:rsidP="009E4AB7">
      <w:pPr>
        <w:rPr>
          <w:rFonts w:ascii="Calibri" w:hAnsi="Calibri" w:cs="Calibri"/>
          <w:b/>
          <w:bCs/>
          <w:sz w:val="26"/>
          <w:szCs w:val="26"/>
        </w:rPr>
      </w:pPr>
      <w:r>
        <w:rPr>
          <w:rFonts w:ascii="Calibri" w:hAnsi="Calibri" w:cs="Calibri"/>
          <w:b/>
          <w:bCs/>
          <w:sz w:val="26"/>
          <w:szCs w:val="26"/>
        </w:rPr>
        <w:t>Ezra 7-8</w:t>
      </w:r>
    </w:p>
    <w:p w14:paraId="22B3EBE4"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6B6D5534" w14:textId="77777777" w:rsidR="009E4AB7" w:rsidRPr="004B25B5" w:rsidRDefault="009E4AB7" w:rsidP="009E4AB7">
      <w:pPr>
        <w:rPr>
          <w:rFonts w:ascii="Calibri" w:hAnsi="Calibri" w:cs="Calibri"/>
          <w:b/>
          <w:bCs/>
          <w:sz w:val="26"/>
          <w:szCs w:val="26"/>
        </w:rPr>
      </w:pPr>
    </w:p>
    <w:p w14:paraId="3E02DCE5" w14:textId="3B4C1099" w:rsidR="008B57C2" w:rsidRPr="008B57C2" w:rsidRDefault="008B57C2" w:rsidP="008B57C2">
      <w:pPr>
        <w:spacing w:line="276" w:lineRule="auto"/>
        <w:rPr>
          <w:rFonts w:ascii="Calibri" w:hAnsi="Calibri"/>
        </w:rPr>
      </w:pPr>
      <w:r w:rsidRPr="008B57C2">
        <w:rPr>
          <w:rFonts w:ascii="Calibri" w:hAnsi="Calibri"/>
        </w:rPr>
        <w:t>A few years ago, I was stranded in a parking lot. My car wouldn't start. I didn't know what to do. I'm not really a handy guy. I don't carry tools in the car. I'm like, “Do I call 9</w:t>
      </w:r>
      <w:r w:rsidR="00016858">
        <w:rPr>
          <w:rFonts w:ascii="Calibri" w:hAnsi="Calibri"/>
        </w:rPr>
        <w:t>-</w:t>
      </w:r>
      <w:r w:rsidRPr="008B57C2">
        <w:rPr>
          <w:rFonts w:ascii="Calibri" w:hAnsi="Calibri"/>
        </w:rPr>
        <w:t>1</w:t>
      </w:r>
      <w:r w:rsidR="00016858">
        <w:rPr>
          <w:rFonts w:ascii="Calibri" w:hAnsi="Calibri"/>
        </w:rPr>
        <w:t>-</w:t>
      </w:r>
      <w:r w:rsidRPr="008B57C2">
        <w:rPr>
          <w:rFonts w:ascii="Calibri" w:hAnsi="Calibri"/>
        </w:rPr>
        <w:t>1? What do I do?” I saw it on a movie one time. You're supposed to lift the hood</w:t>
      </w:r>
      <w:r w:rsidR="00016858">
        <w:rPr>
          <w:rFonts w:ascii="Calibri" w:hAnsi="Calibri"/>
        </w:rPr>
        <w:t xml:space="preserve">. </w:t>
      </w:r>
      <w:proofErr w:type="gramStart"/>
      <w:r w:rsidRPr="008B57C2">
        <w:rPr>
          <w:rFonts w:ascii="Calibri" w:hAnsi="Calibri"/>
        </w:rPr>
        <w:t>So</w:t>
      </w:r>
      <w:proofErr w:type="gramEnd"/>
      <w:r w:rsidRPr="008B57C2">
        <w:rPr>
          <w:rFonts w:ascii="Calibri" w:hAnsi="Calibri"/>
        </w:rPr>
        <w:t xml:space="preserve"> I'm peering into the car, looking. Everything looks fine to me. </w:t>
      </w:r>
      <w:proofErr w:type="gramStart"/>
      <w:r w:rsidRPr="008B57C2">
        <w:rPr>
          <w:rFonts w:ascii="Calibri" w:hAnsi="Calibri"/>
        </w:rPr>
        <w:t>All of a sudden</w:t>
      </w:r>
      <w:proofErr w:type="gramEnd"/>
      <w:r w:rsidRPr="008B57C2">
        <w:rPr>
          <w:rFonts w:ascii="Calibri" w:hAnsi="Calibri"/>
        </w:rPr>
        <w:t>, a big truck pulls up. A guy hops out of the truck, he leaves the truck idling. He looks at the car. He doesn't say a word. He walks back to his truck. He walks over with a red rubber mallet. He kind of pushes me out of the way and he smacks my battery. I was a little nervous he might hit me afterwards. He said, “Now start it.”</w:t>
      </w:r>
      <w:r w:rsidR="00E71E60">
        <w:rPr>
          <w:rFonts w:ascii="Calibri" w:hAnsi="Calibri"/>
        </w:rPr>
        <w:t xml:space="preserve"> </w:t>
      </w:r>
      <w:r w:rsidRPr="008B57C2">
        <w:rPr>
          <w:rFonts w:ascii="Calibri" w:hAnsi="Calibri"/>
        </w:rPr>
        <w:t xml:space="preserve">I was like, “Whoa. This guy hits the </w:t>
      </w:r>
      <w:proofErr w:type="gramStart"/>
      <w:r w:rsidRPr="008B57C2">
        <w:rPr>
          <w:rFonts w:ascii="Calibri" w:hAnsi="Calibri"/>
        </w:rPr>
        <w:t>battery</w:t>
      </w:r>
      <w:proofErr w:type="gramEnd"/>
      <w:r w:rsidRPr="008B57C2">
        <w:rPr>
          <w:rFonts w:ascii="Calibri" w:hAnsi="Calibri"/>
        </w:rPr>
        <w:t xml:space="preserve"> and my car is supposed to start.” Sure enough, the car turned over and he said, “Clean your battery terminals and you'll be fine,” and he rolled out. Is this what the Bible talks about when it says that angels come and assist us? Who is this guy? </w:t>
      </w:r>
    </w:p>
    <w:p w14:paraId="0EE10055" w14:textId="77777777" w:rsidR="008B57C2" w:rsidRPr="008B57C2" w:rsidRDefault="008B57C2" w:rsidP="008B57C2">
      <w:pPr>
        <w:spacing w:line="276" w:lineRule="auto"/>
        <w:rPr>
          <w:rFonts w:ascii="Calibri" w:hAnsi="Calibri"/>
        </w:rPr>
      </w:pPr>
    </w:p>
    <w:p w14:paraId="68D666C3" w14:textId="77777777" w:rsidR="008B57C2" w:rsidRPr="008B57C2" w:rsidRDefault="008B57C2" w:rsidP="008B57C2">
      <w:pPr>
        <w:spacing w:line="276" w:lineRule="auto"/>
        <w:rPr>
          <w:rFonts w:ascii="Calibri" w:hAnsi="Calibri"/>
        </w:rPr>
      </w:pPr>
      <w:r w:rsidRPr="008B57C2">
        <w:rPr>
          <w:rFonts w:ascii="Calibri" w:hAnsi="Calibri"/>
        </w:rPr>
        <w:t xml:space="preserve">I don't know if you've ever needed a hand before. If you ever needed a little help. Needed somebody to kind of push you along a little bit. Maybe you didn't need a </w:t>
      </w:r>
      <w:proofErr w:type="gramStart"/>
      <w:r w:rsidRPr="008B57C2">
        <w:rPr>
          <w:rFonts w:ascii="Calibri" w:hAnsi="Calibri"/>
        </w:rPr>
        <w:t>hand out</w:t>
      </w:r>
      <w:proofErr w:type="gramEnd"/>
      <w:r w:rsidRPr="008B57C2">
        <w:rPr>
          <w:rFonts w:ascii="Calibri" w:hAnsi="Calibri"/>
        </w:rPr>
        <w:t xml:space="preserve">, but you just needed a hand up. You know, you just needed somebody to point to the right way, somebody to give you a word of encouragement, somebody to share an idea with you, somebody to maybe give you some type of assistance. We've all been through those seasons in life where we need a helping hand. </w:t>
      </w:r>
    </w:p>
    <w:p w14:paraId="0431354A" w14:textId="77777777" w:rsidR="008B57C2" w:rsidRPr="008B57C2" w:rsidRDefault="008B57C2" w:rsidP="008B57C2">
      <w:pPr>
        <w:spacing w:line="276" w:lineRule="auto"/>
        <w:rPr>
          <w:rFonts w:ascii="Calibri" w:hAnsi="Calibri"/>
        </w:rPr>
      </w:pPr>
    </w:p>
    <w:p w14:paraId="6ED60151" w14:textId="77777777" w:rsidR="008B57C2" w:rsidRPr="008B57C2" w:rsidRDefault="008B57C2" w:rsidP="008B57C2">
      <w:pPr>
        <w:spacing w:line="276" w:lineRule="auto"/>
        <w:rPr>
          <w:rFonts w:ascii="Calibri" w:hAnsi="Calibri"/>
        </w:rPr>
      </w:pPr>
      <w:r w:rsidRPr="008B57C2">
        <w:rPr>
          <w:rFonts w:ascii="Calibri" w:hAnsi="Calibri"/>
        </w:rPr>
        <w:t xml:space="preserve">Today we're going to look at the hand of God. Because most importantly, we need God's hand to help us in and through our lives. </w:t>
      </w:r>
    </w:p>
    <w:p w14:paraId="22FD6B6D" w14:textId="77777777" w:rsidR="008B57C2" w:rsidRPr="008B57C2" w:rsidRDefault="008B57C2" w:rsidP="008B57C2">
      <w:pPr>
        <w:spacing w:line="276" w:lineRule="auto"/>
        <w:rPr>
          <w:rFonts w:ascii="Calibri" w:hAnsi="Calibri"/>
        </w:rPr>
      </w:pPr>
    </w:p>
    <w:p w14:paraId="6F0EF6C2" w14:textId="60D73BD6" w:rsidR="008B57C2" w:rsidRPr="008B57C2" w:rsidRDefault="008B57C2" w:rsidP="008B57C2">
      <w:pPr>
        <w:spacing w:line="276" w:lineRule="auto"/>
        <w:rPr>
          <w:rFonts w:ascii="Calibri" w:hAnsi="Calibri"/>
        </w:rPr>
      </w:pPr>
      <w:r w:rsidRPr="008B57C2">
        <w:rPr>
          <w:rFonts w:ascii="Calibri" w:hAnsi="Calibri"/>
        </w:rPr>
        <w:t xml:space="preserve">I want to introduce a Bible character to you today that you probably have not thought a whole lot about. His name is Ezra. Everybody </w:t>
      </w:r>
      <w:proofErr w:type="gramStart"/>
      <w:r w:rsidRPr="008B57C2">
        <w:rPr>
          <w:rFonts w:ascii="Calibri" w:hAnsi="Calibri"/>
        </w:rPr>
        <w:t>say</w:t>
      </w:r>
      <w:proofErr w:type="gramEnd"/>
      <w:r w:rsidRPr="008B57C2">
        <w:rPr>
          <w:rFonts w:ascii="Calibri" w:hAnsi="Calibri"/>
        </w:rPr>
        <w:t xml:space="preserve">, “Ezra.” Ezra is an Old Testament preacher. He's an Old Testament priest. A lot of times when we think about Old Testament characters, we think about guys like Abraham, Joseph, Elijah, or Jacob. But even though he's a little less known, Ezra is an amazing man of God. </w:t>
      </w:r>
    </w:p>
    <w:p w14:paraId="2C1D593A" w14:textId="77777777" w:rsidR="008B57C2" w:rsidRPr="008B57C2" w:rsidRDefault="008B57C2" w:rsidP="008B57C2">
      <w:pPr>
        <w:spacing w:line="276" w:lineRule="auto"/>
        <w:rPr>
          <w:rFonts w:ascii="Calibri" w:hAnsi="Calibri"/>
        </w:rPr>
      </w:pPr>
    </w:p>
    <w:p w14:paraId="7CF4DD82" w14:textId="77777777" w:rsidR="008B57C2" w:rsidRPr="008B57C2" w:rsidRDefault="008B57C2" w:rsidP="008B57C2">
      <w:pPr>
        <w:spacing w:line="276" w:lineRule="auto"/>
        <w:rPr>
          <w:rFonts w:ascii="Calibri" w:hAnsi="Calibri"/>
        </w:rPr>
      </w:pPr>
      <w:r w:rsidRPr="008B57C2">
        <w:rPr>
          <w:rFonts w:ascii="Calibri" w:hAnsi="Calibri"/>
        </w:rPr>
        <w:t xml:space="preserve">Part of the commentary on the life of Ezra is that the hand of God was with him. Six times in the book that bears his name, the scripture records “and the hand of God was with him.” I was reading that a few weeks ago and I thought, “What a great commentary to have on a person's life.” When people think of Ezra, if you know the story of Ezra, you're like, “Oh, the hand of God. Yeah.” I began to ask myself what would it look like if the hand of God was on our life? </w:t>
      </w:r>
      <w:r w:rsidRPr="008B57C2">
        <w:rPr>
          <w:rFonts w:ascii="Calibri" w:hAnsi="Calibri"/>
        </w:rPr>
        <w:lastRenderedPageBreak/>
        <w:t>What would that be like? What if God was the one that was leading and directing us and encouraging us and helping us?</w:t>
      </w:r>
    </w:p>
    <w:p w14:paraId="58E2C374" w14:textId="77777777" w:rsidR="008B57C2" w:rsidRPr="008B57C2" w:rsidRDefault="008B57C2" w:rsidP="008B57C2">
      <w:pPr>
        <w:spacing w:line="276" w:lineRule="auto"/>
        <w:rPr>
          <w:rFonts w:ascii="Calibri" w:hAnsi="Calibri"/>
        </w:rPr>
      </w:pPr>
    </w:p>
    <w:p w14:paraId="0E712378" w14:textId="77777777" w:rsidR="008B57C2" w:rsidRPr="008B57C2" w:rsidRDefault="008B57C2" w:rsidP="008B57C2">
      <w:pPr>
        <w:spacing w:line="276" w:lineRule="auto"/>
        <w:rPr>
          <w:rFonts w:ascii="Calibri" w:hAnsi="Calibri"/>
        </w:rPr>
      </w:pPr>
      <w:r w:rsidRPr="008B57C2">
        <w:rPr>
          <w:rFonts w:ascii="Calibri" w:hAnsi="Calibri"/>
        </w:rPr>
        <w:t xml:space="preserve">The hand of God is really a figure of speech that points us to the sovereign power of the Creator of the universe, and His actions on behalf of His people. We all need the hand of God, don't we? </w:t>
      </w:r>
    </w:p>
    <w:p w14:paraId="256A5C68" w14:textId="77777777" w:rsidR="008B57C2" w:rsidRPr="008B57C2" w:rsidRDefault="008B57C2" w:rsidP="008B57C2">
      <w:pPr>
        <w:spacing w:line="276" w:lineRule="auto"/>
        <w:rPr>
          <w:rFonts w:ascii="Calibri" w:hAnsi="Calibri"/>
        </w:rPr>
      </w:pPr>
    </w:p>
    <w:p w14:paraId="7C67C2E4" w14:textId="6BB90B3D" w:rsidR="008B57C2" w:rsidRPr="008B57C2" w:rsidRDefault="008B57C2" w:rsidP="008B57C2">
      <w:pPr>
        <w:spacing w:line="276" w:lineRule="auto"/>
        <w:rPr>
          <w:rFonts w:ascii="Calibri" w:hAnsi="Calibri"/>
        </w:rPr>
      </w:pPr>
      <w:r w:rsidRPr="008B57C2">
        <w:rPr>
          <w:rFonts w:ascii="Calibri" w:hAnsi="Calibri"/>
        </w:rPr>
        <w:t xml:space="preserve">Now, to set the stage a bit, in 597 B.C. a guy named Nebuchadnezzar destroyed the city of Jerusalem. World history records it. He took the best and the brightest of all the Jews back to Babylon. If you've ever read the story of Daniel and the lion's den or the book of Daniel, that happened during this </w:t>
      </w:r>
      <w:proofErr w:type="gramStart"/>
      <w:r w:rsidRPr="008B57C2">
        <w:rPr>
          <w:rFonts w:ascii="Calibri" w:hAnsi="Calibri"/>
        </w:rPr>
        <w:t>time period</w:t>
      </w:r>
      <w:proofErr w:type="gramEnd"/>
      <w:r w:rsidRPr="008B57C2">
        <w:rPr>
          <w:rFonts w:ascii="Calibri" w:hAnsi="Calibri"/>
        </w:rPr>
        <w:t xml:space="preserve">. The Jews have been separated from their homeland. Jewish people for thousands of years have had a special connection with the city of Jerusalem. It's the sacred city. It's the capital city of Judaism. The people of God are now in a faraway land. </w:t>
      </w:r>
    </w:p>
    <w:p w14:paraId="33AC9F1D" w14:textId="77777777" w:rsidR="008B57C2" w:rsidRPr="008B57C2" w:rsidRDefault="008B57C2" w:rsidP="008B57C2">
      <w:pPr>
        <w:spacing w:line="276" w:lineRule="auto"/>
        <w:rPr>
          <w:rFonts w:ascii="Calibri" w:hAnsi="Calibri"/>
        </w:rPr>
      </w:pPr>
    </w:p>
    <w:p w14:paraId="0060DFCD" w14:textId="77777777" w:rsidR="008B57C2" w:rsidRPr="008B57C2" w:rsidRDefault="008B57C2" w:rsidP="008B57C2">
      <w:pPr>
        <w:spacing w:line="276" w:lineRule="auto"/>
        <w:rPr>
          <w:rFonts w:ascii="Calibri" w:hAnsi="Calibri"/>
        </w:rPr>
      </w:pPr>
      <w:r w:rsidRPr="008B57C2">
        <w:rPr>
          <w:rFonts w:ascii="Calibri" w:hAnsi="Calibri"/>
        </w:rPr>
        <w:t xml:space="preserve">But after the Babylonian Empire took over, the Persian Empire came and replaced the Babylonian Empire. The kings of Persia were sympathetic to the Jews. They begin to encourage the Jewish people to go back to their homeland and to rebuild the city of Jerusalem. </w:t>
      </w:r>
      <w:proofErr w:type="gramStart"/>
      <w:r w:rsidRPr="008B57C2">
        <w:rPr>
          <w:rFonts w:ascii="Calibri" w:hAnsi="Calibri"/>
        </w:rPr>
        <w:t>So</w:t>
      </w:r>
      <w:proofErr w:type="gramEnd"/>
      <w:r w:rsidRPr="008B57C2">
        <w:rPr>
          <w:rFonts w:ascii="Calibri" w:hAnsi="Calibri"/>
        </w:rPr>
        <w:t xml:space="preserve"> the book of Nehemiah is the story of the people of God rebuilding the walls around the city of Jerusalem. Nehemiah is the builder of the wall. A guy named Zerubbabel in the early pages of the book of Ezra rebuilt the temple so that the Jewish people can reinstitute temple worship. </w:t>
      </w:r>
      <w:proofErr w:type="gramStart"/>
      <w:r w:rsidRPr="008B57C2">
        <w:rPr>
          <w:rFonts w:ascii="Calibri" w:hAnsi="Calibri"/>
        </w:rPr>
        <w:t>So</w:t>
      </w:r>
      <w:proofErr w:type="gramEnd"/>
      <w:r w:rsidRPr="008B57C2">
        <w:rPr>
          <w:rFonts w:ascii="Calibri" w:hAnsi="Calibri"/>
        </w:rPr>
        <w:t xml:space="preserve"> Zerubbabel and Nehemiah are builders. Ezra is in the same </w:t>
      </w:r>
      <w:proofErr w:type="gramStart"/>
      <w:r w:rsidRPr="008B57C2">
        <w:rPr>
          <w:rFonts w:ascii="Calibri" w:hAnsi="Calibri"/>
        </w:rPr>
        <w:t>time period</w:t>
      </w:r>
      <w:proofErr w:type="gramEnd"/>
      <w:r w:rsidRPr="008B57C2">
        <w:rPr>
          <w:rFonts w:ascii="Calibri" w:hAnsi="Calibri"/>
        </w:rPr>
        <w:t xml:space="preserve">. But Ezra is a spiritual leader. He's a faith leader. He reinstitutes temple worship and the focus on God. </w:t>
      </w:r>
      <w:proofErr w:type="gramStart"/>
      <w:r w:rsidRPr="008B57C2">
        <w:rPr>
          <w:rFonts w:ascii="Calibri" w:hAnsi="Calibri"/>
        </w:rPr>
        <w:t>So</w:t>
      </w:r>
      <w:proofErr w:type="gramEnd"/>
      <w:r w:rsidRPr="008B57C2">
        <w:rPr>
          <w:rFonts w:ascii="Calibri" w:hAnsi="Calibri"/>
        </w:rPr>
        <w:t xml:space="preserve"> God uses Nehemiah and Zerubbabel to do construction and He uses Ezra as a spiritual leader to reignite faith in the hearts of the Jewish people. God gives a word to the Persian king to send Ezra back to his homeland. He's going to get the people back on board worshipping the Lord.</w:t>
      </w:r>
    </w:p>
    <w:p w14:paraId="1F765ACC" w14:textId="77777777" w:rsidR="008B57C2" w:rsidRPr="008B57C2" w:rsidRDefault="008B57C2" w:rsidP="008B57C2">
      <w:pPr>
        <w:spacing w:line="276" w:lineRule="auto"/>
        <w:rPr>
          <w:rFonts w:ascii="Calibri" w:hAnsi="Calibri"/>
        </w:rPr>
      </w:pPr>
    </w:p>
    <w:p w14:paraId="1A85F4BE" w14:textId="33E9F075" w:rsidR="008B57C2" w:rsidRPr="008B57C2" w:rsidRDefault="008B57C2" w:rsidP="008B57C2">
      <w:pPr>
        <w:spacing w:line="276" w:lineRule="auto"/>
        <w:rPr>
          <w:rFonts w:ascii="Calibri" w:hAnsi="Calibri"/>
        </w:rPr>
      </w:pPr>
      <w:r w:rsidRPr="008B57C2">
        <w:rPr>
          <w:rFonts w:ascii="Calibri" w:hAnsi="Calibri"/>
        </w:rPr>
        <w:t xml:space="preserve">But there's a problem. When he arrives, he's saddened by the fact that groups of Jews that have gone on ahead of him have now begin to practice the Canaanite religions. </w:t>
      </w:r>
      <w:r w:rsidR="00016858">
        <w:rPr>
          <w:rFonts w:ascii="Calibri" w:hAnsi="Calibri"/>
        </w:rPr>
        <w:t>I</w:t>
      </w:r>
      <w:r w:rsidRPr="008B57C2">
        <w:rPr>
          <w:rFonts w:ascii="Calibri" w:hAnsi="Calibri"/>
        </w:rPr>
        <w:t xml:space="preserve">t's like one of those weird scenes. Maybe you saw Clark Griswold when the </w:t>
      </w:r>
      <w:proofErr w:type="spellStart"/>
      <w:r w:rsidRPr="008B57C2">
        <w:rPr>
          <w:rFonts w:ascii="Calibri" w:hAnsi="Calibri"/>
        </w:rPr>
        <w:t>Griswolds</w:t>
      </w:r>
      <w:proofErr w:type="spellEnd"/>
      <w:r w:rsidRPr="008B57C2">
        <w:rPr>
          <w:rFonts w:ascii="Calibri" w:hAnsi="Calibri"/>
        </w:rPr>
        <w:t xml:space="preserve"> got to Wally </w:t>
      </w:r>
      <w:proofErr w:type="gramStart"/>
      <w:r w:rsidRPr="008B57C2">
        <w:rPr>
          <w:rFonts w:ascii="Calibri" w:hAnsi="Calibri"/>
        </w:rPr>
        <w:t>World</w:t>
      </w:r>
      <w:proofErr w:type="gramEnd"/>
      <w:r w:rsidRPr="008B57C2">
        <w:rPr>
          <w:rFonts w:ascii="Calibri" w:hAnsi="Calibri"/>
        </w:rPr>
        <w:t xml:space="preserve"> and it was closed. Do you guys remember the panic that was going on? This is Ezra when Ezra gets to Jerusalem. Because he thinks, “This is the city of God. The people of God are going to be excited about worship</w:t>
      </w:r>
      <w:r w:rsidR="00920F95">
        <w:rPr>
          <w:rFonts w:ascii="Calibri" w:hAnsi="Calibri"/>
        </w:rPr>
        <w:t xml:space="preserve"> and the teachings of Moses</w:t>
      </w:r>
      <w:r w:rsidRPr="008B57C2">
        <w:rPr>
          <w:rFonts w:ascii="Calibri" w:hAnsi="Calibri"/>
        </w:rPr>
        <w:t xml:space="preserve">. People are going to be pumped that I'm there.” Well, not so much. It didn't go that way. </w:t>
      </w:r>
    </w:p>
    <w:p w14:paraId="200ADA78" w14:textId="77777777" w:rsidR="008B57C2" w:rsidRPr="008B57C2" w:rsidRDefault="008B57C2" w:rsidP="008B57C2">
      <w:pPr>
        <w:spacing w:line="276" w:lineRule="auto"/>
        <w:rPr>
          <w:rFonts w:ascii="Calibri" w:hAnsi="Calibri"/>
        </w:rPr>
      </w:pPr>
    </w:p>
    <w:p w14:paraId="5B6BDEF8" w14:textId="73676CF9" w:rsidR="008B57C2" w:rsidRPr="008B57C2" w:rsidRDefault="008B57C2" w:rsidP="008B57C2">
      <w:pPr>
        <w:spacing w:line="276" w:lineRule="auto"/>
        <w:rPr>
          <w:rFonts w:ascii="Calibri" w:hAnsi="Calibri"/>
        </w:rPr>
      </w:pPr>
      <w:r w:rsidRPr="008B57C2">
        <w:rPr>
          <w:rFonts w:ascii="Calibri" w:hAnsi="Calibri"/>
        </w:rPr>
        <w:t xml:space="preserve">In fact, people are pretty upset with him because he leads some </w:t>
      </w:r>
      <w:proofErr w:type="gramStart"/>
      <w:r w:rsidRPr="008B57C2">
        <w:rPr>
          <w:rFonts w:ascii="Calibri" w:hAnsi="Calibri"/>
        </w:rPr>
        <w:t>pretty radical</w:t>
      </w:r>
      <w:proofErr w:type="gramEnd"/>
      <w:r w:rsidRPr="008B57C2">
        <w:rPr>
          <w:rFonts w:ascii="Calibri" w:hAnsi="Calibri"/>
        </w:rPr>
        <w:t xml:space="preserve"> changes to go on in the life of the Jewish people. </w:t>
      </w:r>
      <w:proofErr w:type="gramStart"/>
      <w:r w:rsidRPr="008B57C2">
        <w:rPr>
          <w:rFonts w:ascii="Calibri" w:hAnsi="Calibri"/>
        </w:rPr>
        <w:t>Actually</w:t>
      </w:r>
      <w:proofErr w:type="gramEnd"/>
      <w:r w:rsidRPr="008B57C2">
        <w:rPr>
          <w:rFonts w:ascii="Calibri" w:hAnsi="Calibri"/>
        </w:rPr>
        <w:t xml:space="preserve"> the commentary is that the Jewish people have now started practicing the religion of the Canaanite people. And the Canaanite religions were kind </w:t>
      </w:r>
      <w:proofErr w:type="spellStart"/>
      <w:r w:rsidRPr="008B57C2">
        <w:rPr>
          <w:rFonts w:ascii="Calibri" w:hAnsi="Calibri"/>
        </w:rPr>
        <w:t>of wack</w:t>
      </w:r>
      <w:proofErr w:type="spellEnd"/>
      <w:r w:rsidRPr="008B57C2">
        <w:rPr>
          <w:rFonts w:ascii="Calibri" w:hAnsi="Calibri"/>
        </w:rPr>
        <w:t xml:space="preserve">, they were kind of wild stuff. They had younger people that were forced into cultic </w:t>
      </w:r>
      <w:r w:rsidRPr="008B57C2">
        <w:rPr>
          <w:rFonts w:ascii="Calibri" w:hAnsi="Calibri"/>
        </w:rPr>
        <w:lastRenderedPageBreak/>
        <w:t xml:space="preserve">prostitution. Several of the Canaanite gods believed that if you wanted to have fertility in the fields, then you had to go visit the cultic prostitutes associated with those deities. </w:t>
      </w:r>
      <w:proofErr w:type="gramStart"/>
      <w:r w:rsidRPr="008B57C2">
        <w:rPr>
          <w:rFonts w:ascii="Calibri" w:hAnsi="Calibri"/>
        </w:rPr>
        <w:t>So</w:t>
      </w:r>
      <w:proofErr w:type="gramEnd"/>
      <w:r w:rsidRPr="008B57C2">
        <w:rPr>
          <w:rFonts w:ascii="Calibri" w:hAnsi="Calibri"/>
        </w:rPr>
        <w:t xml:space="preserve"> people were forced into sex slavery as part of their religion. Under the god of Moloch, he required that to have good luck for your household that the firstborn of your family had to be sacrificed. Archeologists have found the ruins of little babies that had their lives taken. They would put them into a </w:t>
      </w:r>
      <w:proofErr w:type="gramStart"/>
      <w:r w:rsidRPr="008B57C2">
        <w:rPr>
          <w:rFonts w:ascii="Calibri" w:hAnsi="Calibri"/>
        </w:rPr>
        <w:t>jar</w:t>
      </w:r>
      <w:proofErr w:type="gramEnd"/>
      <w:r w:rsidRPr="008B57C2">
        <w:rPr>
          <w:rFonts w:ascii="Calibri" w:hAnsi="Calibri"/>
        </w:rPr>
        <w:t xml:space="preserve"> and they would build them into the house for good luck.</w:t>
      </w:r>
    </w:p>
    <w:p w14:paraId="5455C4D5" w14:textId="77777777" w:rsidR="008B57C2" w:rsidRPr="008B57C2" w:rsidRDefault="008B57C2" w:rsidP="008B57C2">
      <w:pPr>
        <w:spacing w:line="276" w:lineRule="auto"/>
        <w:rPr>
          <w:rFonts w:ascii="Calibri" w:hAnsi="Calibri"/>
        </w:rPr>
      </w:pPr>
    </w:p>
    <w:p w14:paraId="796CF911" w14:textId="77777777" w:rsidR="008B57C2" w:rsidRPr="008B57C2" w:rsidRDefault="008B57C2" w:rsidP="008B57C2">
      <w:pPr>
        <w:spacing w:line="276" w:lineRule="auto"/>
        <w:rPr>
          <w:rFonts w:ascii="Calibri" w:hAnsi="Calibri"/>
        </w:rPr>
      </w:pPr>
      <w:proofErr w:type="gramStart"/>
      <w:r w:rsidRPr="008B57C2">
        <w:rPr>
          <w:rFonts w:ascii="Calibri" w:hAnsi="Calibri"/>
        </w:rPr>
        <w:t>So</w:t>
      </w:r>
      <w:proofErr w:type="gramEnd"/>
      <w:r w:rsidRPr="008B57C2">
        <w:rPr>
          <w:rFonts w:ascii="Calibri" w:hAnsi="Calibri"/>
        </w:rPr>
        <w:t xml:space="preserve"> it's obvious that Ezra, being an upstanding Jewish man that is under the teachings of the Law of Moses, is pretty offended by this. Rightly so. When he sees the Israelite people beginning to mix their religion with the religion of the Canaanites, and to intermarry with the Canaanite people, and to practice the traditions and the religious practices of the Canaanites, this is a problem. </w:t>
      </w:r>
    </w:p>
    <w:p w14:paraId="649BEB46" w14:textId="77777777" w:rsidR="008B57C2" w:rsidRPr="008B57C2" w:rsidRDefault="008B57C2" w:rsidP="008B57C2">
      <w:pPr>
        <w:spacing w:line="276" w:lineRule="auto"/>
        <w:rPr>
          <w:rFonts w:ascii="Calibri" w:hAnsi="Calibri"/>
        </w:rPr>
      </w:pPr>
    </w:p>
    <w:p w14:paraId="4C9DBE10" w14:textId="77777777" w:rsidR="008B57C2" w:rsidRPr="008B57C2" w:rsidRDefault="008B57C2" w:rsidP="008B57C2">
      <w:pPr>
        <w:spacing w:line="276" w:lineRule="auto"/>
        <w:rPr>
          <w:rFonts w:ascii="Calibri" w:hAnsi="Calibri"/>
        </w:rPr>
      </w:pPr>
      <w:r w:rsidRPr="008B57C2">
        <w:rPr>
          <w:rFonts w:ascii="Calibri" w:hAnsi="Calibri"/>
        </w:rPr>
        <w:t xml:space="preserve">We've been in a series called “Cinderella Stories,” which is about the underdogs of the Bible. Ezra is an underdog because he, as a man of God, is leading massive reform and change in a time and a place where people have left their faith and have abandoned the teachings of Moses and the traditions of Judaism. It's a big uphill battle. </w:t>
      </w:r>
    </w:p>
    <w:p w14:paraId="5A913949" w14:textId="77777777" w:rsidR="008B57C2" w:rsidRPr="008B57C2" w:rsidRDefault="008B57C2" w:rsidP="008B57C2">
      <w:pPr>
        <w:spacing w:line="276" w:lineRule="auto"/>
        <w:rPr>
          <w:rFonts w:ascii="Calibri" w:hAnsi="Calibri"/>
        </w:rPr>
      </w:pPr>
    </w:p>
    <w:p w14:paraId="59874809" w14:textId="003FB582" w:rsidR="008B57C2" w:rsidRPr="008B57C2" w:rsidRDefault="008B57C2" w:rsidP="008B57C2">
      <w:pPr>
        <w:spacing w:line="276" w:lineRule="auto"/>
        <w:rPr>
          <w:rFonts w:ascii="Calibri" w:hAnsi="Calibri"/>
        </w:rPr>
      </w:pPr>
      <w:r w:rsidRPr="008B57C2">
        <w:rPr>
          <w:rFonts w:ascii="Calibri" w:hAnsi="Calibri"/>
        </w:rPr>
        <w:t xml:space="preserve">God had </w:t>
      </w:r>
      <w:proofErr w:type="gramStart"/>
      <w:r w:rsidRPr="008B57C2">
        <w:rPr>
          <w:rFonts w:ascii="Calibri" w:hAnsi="Calibri"/>
        </w:rPr>
        <w:t>actually warned</w:t>
      </w:r>
      <w:proofErr w:type="gramEnd"/>
      <w:r w:rsidRPr="008B57C2">
        <w:rPr>
          <w:rFonts w:ascii="Calibri" w:hAnsi="Calibri"/>
        </w:rPr>
        <w:t xml:space="preserve"> the Israelites to not get involved in the teachings of the Canaanite religions. Moses wrote: “Be careful not to be ensnared by their ways after they have been destroyed before you. Do not inquire about their gods, asking, ‘How did these nations worship their gods? I’ll also do the same.’ You must not do the same to the Lord your God, because they practice every detestable act, which the Lord hates, for their gods. They even burn their sons and daughters in the fire to their gods. Be careful to do everything I command you; do not add anything to it or take anything away from it”</w:t>
      </w:r>
      <w:r w:rsidR="00016858">
        <w:rPr>
          <w:rFonts w:ascii="Calibri" w:hAnsi="Calibri"/>
        </w:rPr>
        <w:t xml:space="preserve"> </w:t>
      </w:r>
      <w:r w:rsidRPr="008B57C2">
        <w:rPr>
          <w:rFonts w:ascii="Calibri" w:hAnsi="Calibri"/>
        </w:rPr>
        <w:t>(Deuteronomy 12:30-32).</w:t>
      </w:r>
    </w:p>
    <w:p w14:paraId="35E35E68" w14:textId="77777777" w:rsidR="008B57C2" w:rsidRPr="008B57C2" w:rsidRDefault="008B57C2" w:rsidP="008B57C2">
      <w:pPr>
        <w:spacing w:line="276" w:lineRule="auto"/>
        <w:rPr>
          <w:rFonts w:ascii="Calibri" w:hAnsi="Calibri"/>
        </w:rPr>
      </w:pPr>
    </w:p>
    <w:p w14:paraId="6EA98D27" w14:textId="77777777" w:rsidR="008B57C2" w:rsidRPr="008B57C2" w:rsidRDefault="008B57C2" w:rsidP="008B57C2">
      <w:pPr>
        <w:spacing w:line="276" w:lineRule="auto"/>
        <w:rPr>
          <w:rFonts w:ascii="Calibri" w:hAnsi="Calibri"/>
        </w:rPr>
      </w:pPr>
      <w:proofErr w:type="gramStart"/>
      <w:r w:rsidRPr="008B57C2">
        <w:rPr>
          <w:rFonts w:ascii="Calibri" w:hAnsi="Calibri"/>
        </w:rPr>
        <w:t>So</w:t>
      </w:r>
      <w:proofErr w:type="gramEnd"/>
      <w:r w:rsidRPr="008B57C2">
        <w:rPr>
          <w:rFonts w:ascii="Calibri" w:hAnsi="Calibri"/>
        </w:rPr>
        <w:t xml:space="preserve"> Moses tells the people before, “Don't get mixed up in that stuff, guys. Stay away from it.” But the hand of God is with Ezra. </w:t>
      </w:r>
    </w:p>
    <w:p w14:paraId="7998F50B" w14:textId="77777777" w:rsidR="008B57C2" w:rsidRPr="008B57C2" w:rsidRDefault="008B57C2" w:rsidP="008B57C2">
      <w:pPr>
        <w:spacing w:line="276" w:lineRule="auto"/>
        <w:rPr>
          <w:rFonts w:ascii="Calibri" w:hAnsi="Calibri"/>
        </w:rPr>
      </w:pPr>
    </w:p>
    <w:p w14:paraId="7BFDAC24" w14:textId="54FE6520" w:rsidR="008B57C2" w:rsidRPr="008B57C2" w:rsidRDefault="008B57C2" w:rsidP="008B57C2">
      <w:pPr>
        <w:spacing w:line="276" w:lineRule="auto"/>
        <w:rPr>
          <w:rFonts w:ascii="Calibri" w:hAnsi="Calibri"/>
        </w:rPr>
      </w:pPr>
      <w:r w:rsidRPr="008B57C2">
        <w:rPr>
          <w:rFonts w:ascii="Calibri" w:hAnsi="Calibri"/>
        </w:rPr>
        <w:t xml:space="preserve">I want you to see a couple of things today related </w:t>
      </w:r>
      <w:r w:rsidR="001D294E">
        <w:rPr>
          <w:rFonts w:ascii="Calibri" w:hAnsi="Calibri"/>
        </w:rPr>
        <w:t>to God’s hand in</w:t>
      </w:r>
      <w:r w:rsidRPr="008B57C2">
        <w:rPr>
          <w:rFonts w:ascii="Calibri" w:hAnsi="Calibri"/>
        </w:rPr>
        <w:t xml:space="preserve"> your life. How many of us would say, “I would be excited if the hand of God was leading my family.” Come on, just raise your hand. I'd like to have the hand of God maybe direct me, open some doors of opportunity. Somebody would get excited about that. </w:t>
      </w:r>
    </w:p>
    <w:p w14:paraId="4DC1D8BD" w14:textId="77777777" w:rsidR="008B57C2" w:rsidRPr="008B57C2" w:rsidRDefault="008B57C2" w:rsidP="008B57C2">
      <w:pPr>
        <w:spacing w:line="276" w:lineRule="auto"/>
        <w:rPr>
          <w:rFonts w:ascii="Calibri" w:hAnsi="Calibri"/>
        </w:rPr>
      </w:pPr>
    </w:p>
    <w:p w14:paraId="20A4A7A6" w14:textId="77777777" w:rsidR="008B57C2" w:rsidRPr="008B57C2" w:rsidRDefault="008B57C2" w:rsidP="008B57C2">
      <w:pPr>
        <w:spacing w:line="276" w:lineRule="auto"/>
        <w:rPr>
          <w:rFonts w:ascii="Calibri" w:hAnsi="Calibri"/>
        </w:rPr>
      </w:pPr>
      <w:r w:rsidRPr="008B57C2">
        <w:rPr>
          <w:rFonts w:ascii="Calibri" w:hAnsi="Calibri"/>
        </w:rPr>
        <w:t>What was it about Ezra that led the hand of God to lead and direct him? I want to give you two things today to think about.</w:t>
      </w:r>
    </w:p>
    <w:p w14:paraId="67C04EBD" w14:textId="77777777" w:rsidR="008B57C2" w:rsidRPr="008B57C2" w:rsidRDefault="008B57C2" w:rsidP="008B57C2">
      <w:pPr>
        <w:spacing w:line="276" w:lineRule="auto"/>
        <w:rPr>
          <w:rFonts w:ascii="Calibri" w:hAnsi="Calibri"/>
        </w:rPr>
      </w:pPr>
    </w:p>
    <w:p w14:paraId="579994C8" w14:textId="61B384E3" w:rsidR="008B57C2" w:rsidRPr="00AB3415" w:rsidRDefault="00AB3415" w:rsidP="00AB3415">
      <w:pPr>
        <w:rPr>
          <w:rFonts w:ascii="Calibri" w:hAnsi="Calibri"/>
          <w:b/>
          <w:bCs/>
        </w:rPr>
      </w:pPr>
      <w:r>
        <w:rPr>
          <w:rFonts w:ascii="Calibri" w:hAnsi="Calibri"/>
          <w:b/>
          <w:bCs/>
        </w:rPr>
        <w:lastRenderedPageBreak/>
        <w:t>1.</w:t>
      </w:r>
      <w:r w:rsidRPr="00AB3415">
        <w:rPr>
          <w:rFonts w:ascii="Calibri" w:hAnsi="Calibri"/>
          <w:b/>
          <w:bCs/>
        </w:rPr>
        <w:t xml:space="preserve">Those </w:t>
      </w:r>
      <w:r>
        <w:rPr>
          <w:rFonts w:ascii="Calibri" w:hAnsi="Calibri"/>
          <w:b/>
          <w:bCs/>
        </w:rPr>
        <w:t>t</w:t>
      </w:r>
      <w:r w:rsidRPr="00AB3415">
        <w:rPr>
          <w:rFonts w:ascii="Calibri" w:hAnsi="Calibri"/>
          <w:b/>
          <w:bCs/>
        </w:rPr>
        <w:t xml:space="preserve">hat </w:t>
      </w:r>
      <w:proofErr w:type="spellStart"/>
      <w:r>
        <w:rPr>
          <w:rFonts w:ascii="Calibri" w:hAnsi="Calibri"/>
          <w:b/>
          <w:bCs/>
        </w:rPr>
        <w:t>e</w:t>
      </w:r>
      <w:r w:rsidRPr="00AB3415">
        <w:rPr>
          <w:rFonts w:ascii="Calibri" w:hAnsi="Calibri"/>
          <w:b/>
          <w:bCs/>
        </w:rPr>
        <w:t>xpereience</w:t>
      </w:r>
      <w:proofErr w:type="spellEnd"/>
      <w:r w:rsidRPr="00AB3415">
        <w:rPr>
          <w:rFonts w:ascii="Calibri" w:hAnsi="Calibri"/>
          <w:b/>
          <w:bCs/>
        </w:rPr>
        <w:t xml:space="preserve"> the </w:t>
      </w:r>
      <w:r>
        <w:rPr>
          <w:rFonts w:ascii="Calibri" w:hAnsi="Calibri"/>
          <w:b/>
          <w:bCs/>
        </w:rPr>
        <w:t>h</w:t>
      </w:r>
      <w:r w:rsidRPr="00AB3415">
        <w:rPr>
          <w:rFonts w:ascii="Calibri" w:hAnsi="Calibri"/>
          <w:b/>
          <w:bCs/>
        </w:rPr>
        <w:t>and of God</w:t>
      </w:r>
      <w:r>
        <w:rPr>
          <w:rFonts w:ascii="Calibri" w:hAnsi="Calibri"/>
          <w:b/>
          <w:bCs/>
        </w:rPr>
        <w:t>…</w:t>
      </w:r>
      <w:r>
        <w:rPr>
          <w:rFonts w:ascii="Calibri" w:hAnsi="Calibri"/>
          <w:b/>
          <w:bCs/>
        </w:rPr>
        <w:br/>
      </w:r>
      <w:r w:rsidRPr="00AB3415">
        <w:rPr>
          <w:rFonts w:ascii="Calibri" w:hAnsi="Calibri"/>
          <w:b/>
          <w:bCs/>
        </w:rPr>
        <w:br/>
      </w:r>
      <w:r w:rsidR="008B57C2" w:rsidRPr="00AB3415">
        <w:rPr>
          <w:rFonts w:ascii="Calibri" w:hAnsi="Calibri"/>
          <w:b/>
          <w:bCs/>
        </w:rPr>
        <w:t xml:space="preserve">A. Study the word of God. </w:t>
      </w:r>
    </w:p>
    <w:p w14:paraId="39ED9A9E" w14:textId="77777777" w:rsidR="008B57C2" w:rsidRPr="008B57C2" w:rsidRDefault="008B57C2" w:rsidP="008B57C2">
      <w:pPr>
        <w:spacing w:line="276" w:lineRule="auto"/>
        <w:rPr>
          <w:rFonts w:ascii="Calibri" w:hAnsi="Calibri"/>
        </w:rPr>
      </w:pPr>
    </w:p>
    <w:p w14:paraId="6B5170B1" w14:textId="77777777" w:rsidR="008B57C2" w:rsidRPr="008B57C2" w:rsidRDefault="008B57C2" w:rsidP="008B57C2">
      <w:pPr>
        <w:spacing w:line="276" w:lineRule="auto"/>
        <w:rPr>
          <w:rFonts w:ascii="Calibri" w:hAnsi="Calibri"/>
        </w:rPr>
      </w:pPr>
      <w:r w:rsidRPr="008B57C2">
        <w:rPr>
          <w:rFonts w:ascii="Calibri" w:hAnsi="Calibri"/>
        </w:rPr>
        <w:t xml:space="preserve">Ezra is a person that studies the word of God. The word of God is in the heart and the mind and the life of this preacher. </w:t>
      </w:r>
    </w:p>
    <w:p w14:paraId="2E5D3994" w14:textId="77777777" w:rsidR="008B57C2" w:rsidRPr="008B57C2" w:rsidRDefault="008B57C2" w:rsidP="008B57C2">
      <w:pPr>
        <w:spacing w:line="276" w:lineRule="auto"/>
        <w:rPr>
          <w:rFonts w:ascii="Calibri" w:hAnsi="Calibri"/>
        </w:rPr>
      </w:pPr>
    </w:p>
    <w:p w14:paraId="49769F3C" w14:textId="77777777" w:rsidR="008B57C2" w:rsidRPr="008B57C2" w:rsidRDefault="008B57C2" w:rsidP="008B57C2">
      <w:pPr>
        <w:spacing w:line="276" w:lineRule="auto"/>
        <w:rPr>
          <w:rFonts w:ascii="Calibri" w:hAnsi="Calibri"/>
        </w:rPr>
      </w:pPr>
      <w:r w:rsidRPr="008B57C2">
        <w:rPr>
          <w:rFonts w:ascii="Calibri" w:hAnsi="Calibri"/>
        </w:rPr>
        <w:t>“He was a scribe skilled in the law of Moses, which the Lord, the God of Israel, had given. The king had granted him everything he requested because the hand of the Lord his God was on him” (Ezra 6:6).</w:t>
      </w:r>
    </w:p>
    <w:p w14:paraId="66C78AAD" w14:textId="77777777" w:rsidR="008B57C2" w:rsidRPr="008B57C2" w:rsidRDefault="008B57C2" w:rsidP="008B57C2">
      <w:pPr>
        <w:spacing w:line="276" w:lineRule="auto"/>
        <w:rPr>
          <w:rFonts w:ascii="Calibri" w:hAnsi="Calibri"/>
        </w:rPr>
      </w:pPr>
    </w:p>
    <w:p w14:paraId="101FEC70" w14:textId="77777777" w:rsidR="008B57C2" w:rsidRPr="008B57C2" w:rsidRDefault="008B57C2" w:rsidP="008B57C2">
      <w:pPr>
        <w:spacing w:line="276" w:lineRule="auto"/>
        <w:rPr>
          <w:rFonts w:ascii="Calibri" w:hAnsi="Calibri"/>
        </w:rPr>
      </w:pPr>
      <w:r w:rsidRPr="008B57C2">
        <w:rPr>
          <w:rFonts w:ascii="Calibri" w:hAnsi="Calibri"/>
        </w:rPr>
        <w:t xml:space="preserve">Do you see the connection there? The king is like Ezra, “Whatever you need, buddy. Whatever you want to go back to Jerusalem and to reinstitute the temple worship, I'll give it to you.” But it also ties it to the fact that that word of God was deeply entrenched into the heart of Ezra. </w:t>
      </w:r>
    </w:p>
    <w:p w14:paraId="33BE3325" w14:textId="77777777" w:rsidR="008B57C2" w:rsidRPr="008B57C2" w:rsidRDefault="008B57C2" w:rsidP="008B57C2">
      <w:pPr>
        <w:spacing w:line="276" w:lineRule="auto"/>
        <w:rPr>
          <w:rFonts w:ascii="Calibri" w:hAnsi="Calibri"/>
        </w:rPr>
      </w:pPr>
    </w:p>
    <w:p w14:paraId="22BCDD99" w14:textId="77777777" w:rsidR="008B57C2" w:rsidRPr="008B57C2" w:rsidRDefault="008B57C2" w:rsidP="008B57C2">
      <w:pPr>
        <w:spacing w:line="276" w:lineRule="auto"/>
        <w:rPr>
          <w:rFonts w:ascii="Calibri" w:hAnsi="Calibri"/>
        </w:rPr>
      </w:pPr>
      <w:r w:rsidRPr="008B57C2">
        <w:rPr>
          <w:rFonts w:ascii="Calibri" w:hAnsi="Calibri"/>
        </w:rPr>
        <w:t>In fact, it says, “he was a scribe,” which means that he had to have profound insight and knowledge into the first five books of the Old Testament (Genesis, Exodus, Leviticus, Numbers, and Deuteronomy – all written by Moses). Many believe that he may have even memorized all five of those books of the Bible. Ezra was a Bible nerd. The word of God just kind of oozed out of him everywhere that he went.</w:t>
      </w:r>
    </w:p>
    <w:p w14:paraId="428DF12D" w14:textId="77777777" w:rsidR="008B57C2" w:rsidRPr="008B57C2" w:rsidRDefault="008B57C2" w:rsidP="008B57C2">
      <w:pPr>
        <w:spacing w:line="276" w:lineRule="auto"/>
        <w:rPr>
          <w:rFonts w:ascii="Calibri" w:hAnsi="Calibri"/>
        </w:rPr>
      </w:pPr>
    </w:p>
    <w:p w14:paraId="5A6A26D5" w14:textId="77777777" w:rsidR="008B57C2" w:rsidRPr="008B57C2" w:rsidRDefault="008B57C2" w:rsidP="008B57C2">
      <w:pPr>
        <w:spacing w:line="276" w:lineRule="auto"/>
        <w:rPr>
          <w:rFonts w:ascii="Calibri" w:hAnsi="Calibri"/>
        </w:rPr>
      </w:pPr>
      <w:r w:rsidRPr="008B57C2">
        <w:rPr>
          <w:rFonts w:ascii="Calibri" w:hAnsi="Calibri"/>
        </w:rPr>
        <w:t xml:space="preserve">It says that “the hand of God was on him.” If we want the hand of God to be on our life, we </w:t>
      </w:r>
      <w:proofErr w:type="gramStart"/>
      <w:r w:rsidRPr="008B57C2">
        <w:rPr>
          <w:rFonts w:ascii="Calibri" w:hAnsi="Calibri"/>
        </w:rPr>
        <w:t>have to</w:t>
      </w:r>
      <w:proofErr w:type="gramEnd"/>
      <w:r w:rsidRPr="008B57C2">
        <w:rPr>
          <w:rFonts w:ascii="Calibri" w:hAnsi="Calibri"/>
        </w:rPr>
        <w:t xml:space="preserve"> be students of God's word. We </w:t>
      </w:r>
      <w:proofErr w:type="gramStart"/>
      <w:r w:rsidRPr="008B57C2">
        <w:rPr>
          <w:rFonts w:ascii="Calibri" w:hAnsi="Calibri"/>
        </w:rPr>
        <w:t>have to</w:t>
      </w:r>
      <w:proofErr w:type="gramEnd"/>
      <w:r w:rsidRPr="008B57C2">
        <w:rPr>
          <w:rFonts w:ascii="Calibri" w:hAnsi="Calibri"/>
        </w:rPr>
        <w:t xml:space="preserve"> have the word of God, not just on our lips, but also in our heart, in our mind. Everywhere that we look, we need to have Bible running out of our lives. </w:t>
      </w:r>
    </w:p>
    <w:p w14:paraId="3560B144" w14:textId="77777777" w:rsidR="008B57C2" w:rsidRPr="008B57C2" w:rsidRDefault="008B57C2" w:rsidP="008B57C2">
      <w:pPr>
        <w:spacing w:line="276" w:lineRule="auto"/>
        <w:rPr>
          <w:rFonts w:ascii="Calibri" w:hAnsi="Calibri"/>
        </w:rPr>
      </w:pPr>
    </w:p>
    <w:p w14:paraId="597D4928" w14:textId="289BC3FD" w:rsidR="008B57C2" w:rsidRPr="008B57C2" w:rsidRDefault="008B57C2" w:rsidP="008B57C2">
      <w:pPr>
        <w:spacing w:line="276" w:lineRule="auto"/>
        <w:rPr>
          <w:rFonts w:ascii="Calibri" w:hAnsi="Calibri"/>
        </w:rPr>
      </w:pPr>
      <w:r w:rsidRPr="008B57C2">
        <w:rPr>
          <w:rFonts w:ascii="Calibri" w:hAnsi="Calibri"/>
        </w:rPr>
        <w:t xml:space="preserve">Let me ask you a question. When you have a problem, what is the first response? Do you know Bible verses to help you through that struggle? Or if a friend comes to you and says, “Hey, I have an issue, I have a need, I don't know what to do.” Do you know stories in the Bible that instill faith and hope and truth that might help a friend? God wants us to move beyond just being an encyclopedia of biblical knowledge, God wants us to have a biblical worldview. In other words, we look at the world through the lens of scripture. </w:t>
      </w:r>
    </w:p>
    <w:p w14:paraId="366C5A00" w14:textId="77777777" w:rsidR="008B57C2" w:rsidRPr="008B57C2" w:rsidRDefault="008B57C2" w:rsidP="008B57C2">
      <w:pPr>
        <w:spacing w:line="276" w:lineRule="auto"/>
        <w:rPr>
          <w:rFonts w:ascii="Calibri" w:hAnsi="Calibri"/>
        </w:rPr>
      </w:pPr>
    </w:p>
    <w:p w14:paraId="75C57D00" w14:textId="77777777" w:rsidR="008B57C2" w:rsidRPr="008B57C2" w:rsidRDefault="008B57C2" w:rsidP="008B57C2">
      <w:pPr>
        <w:spacing w:line="276" w:lineRule="auto"/>
        <w:rPr>
          <w:rFonts w:ascii="Calibri" w:hAnsi="Calibri"/>
        </w:rPr>
      </w:pPr>
      <w:r w:rsidRPr="008B57C2">
        <w:rPr>
          <w:rFonts w:ascii="Calibri" w:hAnsi="Calibri"/>
        </w:rPr>
        <w:t xml:space="preserve">Unfortunately, there's a lot of people that come to church and worship on Sundays, but truth be known, they're no different than their next-door neighbors that don't go to church. They raise their kids the exact same way and have all the same viewpoints and ideas. The only difference is what they do on Sunday morning. If that's the case, we don't have a biblical worldview. </w:t>
      </w:r>
    </w:p>
    <w:p w14:paraId="34596263" w14:textId="77777777" w:rsidR="008B57C2" w:rsidRPr="008B57C2" w:rsidRDefault="008B57C2" w:rsidP="008B57C2">
      <w:pPr>
        <w:spacing w:line="276" w:lineRule="auto"/>
        <w:rPr>
          <w:rFonts w:ascii="Calibri" w:hAnsi="Calibri"/>
        </w:rPr>
      </w:pPr>
    </w:p>
    <w:p w14:paraId="64202D54" w14:textId="77777777" w:rsidR="008B57C2" w:rsidRPr="008B57C2" w:rsidRDefault="008B57C2" w:rsidP="008B57C2">
      <w:pPr>
        <w:spacing w:line="276" w:lineRule="auto"/>
        <w:rPr>
          <w:rFonts w:ascii="Calibri" w:hAnsi="Calibri"/>
        </w:rPr>
      </w:pPr>
      <w:r w:rsidRPr="008B57C2">
        <w:rPr>
          <w:rFonts w:ascii="Calibri" w:hAnsi="Calibri"/>
        </w:rPr>
        <w:t xml:space="preserve">But when you begin to see your life and your circumstance through the lens of God's word, the hand of God will be on your life because you are operating in faith. You are operating by God's divine principles. You are putting into practice the teachings of God's word that are going to bring prosperity, blessing, truth, encouragement, and hope into our lives. When we have the word of God, we will have the wisdom of God. </w:t>
      </w:r>
    </w:p>
    <w:p w14:paraId="4177E6A7" w14:textId="77777777" w:rsidR="008B57C2" w:rsidRPr="008B57C2" w:rsidRDefault="008B57C2" w:rsidP="008B57C2">
      <w:pPr>
        <w:spacing w:line="276" w:lineRule="auto"/>
        <w:rPr>
          <w:rFonts w:ascii="Calibri" w:hAnsi="Calibri"/>
        </w:rPr>
      </w:pPr>
    </w:p>
    <w:p w14:paraId="2FD8672A" w14:textId="77777777" w:rsidR="008B57C2" w:rsidRPr="008B57C2" w:rsidRDefault="008B57C2" w:rsidP="008B57C2">
      <w:pPr>
        <w:spacing w:line="276" w:lineRule="auto"/>
        <w:rPr>
          <w:rFonts w:ascii="Calibri" w:hAnsi="Calibri"/>
        </w:rPr>
      </w:pPr>
      <w:r w:rsidRPr="008B57C2">
        <w:rPr>
          <w:rFonts w:ascii="Calibri" w:hAnsi="Calibri"/>
        </w:rPr>
        <w:t xml:space="preserve">That's why the Apostle Paul said, “Let the word of Christ dwell richly among you” (Colossians 3:16). Let it dwell among you. </w:t>
      </w:r>
    </w:p>
    <w:p w14:paraId="1BFA8F93" w14:textId="77777777" w:rsidR="008B57C2" w:rsidRPr="008B57C2" w:rsidRDefault="008B57C2" w:rsidP="008B57C2">
      <w:pPr>
        <w:spacing w:line="276" w:lineRule="auto"/>
        <w:rPr>
          <w:rFonts w:ascii="Calibri" w:hAnsi="Calibri"/>
        </w:rPr>
      </w:pPr>
    </w:p>
    <w:p w14:paraId="7662C1A8" w14:textId="77777777" w:rsidR="008B57C2" w:rsidRPr="008B57C2" w:rsidRDefault="008B57C2" w:rsidP="008B57C2">
      <w:pPr>
        <w:spacing w:line="276" w:lineRule="auto"/>
        <w:rPr>
          <w:rFonts w:ascii="Calibri" w:hAnsi="Calibri"/>
        </w:rPr>
      </w:pPr>
      <w:r w:rsidRPr="008B57C2">
        <w:rPr>
          <w:rFonts w:ascii="Calibri" w:hAnsi="Calibri"/>
        </w:rPr>
        <w:t xml:space="preserve">When we're tempted to say something unkind, we think of verses like, “Don't let any unwholesome talk come out of your mouth, but only that which is good” (Ephesians 4:29). </w:t>
      </w:r>
    </w:p>
    <w:p w14:paraId="45AC4045" w14:textId="77777777" w:rsidR="008B57C2" w:rsidRPr="008B57C2" w:rsidRDefault="008B57C2" w:rsidP="008B57C2">
      <w:pPr>
        <w:spacing w:line="276" w:lineRule="auto"/>
        <w:rPr>
          <w:rFonts w:ascii="Calibri" w:hAnsi="Calibri"/>
        </w:rPr>
      </w:pPr>
    </w:p>
    <w:p w14:paraId="7C2A62D1" w14:textId="2C0C5DC5" w:rsidR="008B57C2" w:rsidRPr="008B57C2" w:rsidRDefault="008B57C2" w:rsidP="008B57C2">
      <w:pPr>
        <w:spacing w:line="276" w:lineRule="auto"/>
        <w:rPr>
          <w:rFonts w:ascii="Calibri" w:hAnsi="Calibri"/>
        </w:rPr>
      </w:pPr>
      <w:r w:rsidRPr="008B57C2">
        <w:rPr>
          <w:rFonts w:ascii="Calibri" w:hAnsi="Calibri"/>
        </w:rPr>
        <w:t xml:space="preserve">In other words, we may be tempted to say things around the office, or at work, or whatever, we get upset, we get frustrated, and we think, “I'm going to really say what I think and I'm going to respond accordingly.” </w:t>
      </w:r>
      <w:r w:rsidR="00C26804">
        <w:rPr>
          <w:rFonts w:ascii="Calibri" w:hAnsi="Calibri"/>
        </w:rPr>
        <w:t>Y</w:t>
      </w:r>
      <w:r w:rsidRPr="008B57C2">
        <w:rPr>
          <w:rFonts w:ascii="Calibri" w:hAnsi="Calibri"/>
        </w:rPr>
        <w:t xml:space="preserve">et we're thinking today through the scripture, “I can't do that. I can't go there.” </w:t>
      </w:r>
    </w:p>
    <w:p w14:paraId="011DDE45" w14:textId="77777777" w:rsidR="008B57C2" w:rsidRPr="008B57C2" w:rsidRDefault="008B57C2" w:rsidP="008B57C2">
      <w:pPr>
        <w:spacing w:line="276" w:lineRule="auto"/>
        <w:rPr>
          <w:rFonts w:ascii="Calibri" w:hAnsi="Calibri"/>
        </w:rPr>
      </w:pPr>
    </w:p>
    <w:p w14:paraId="71E4B7BC" w14:textId="5C1909F7" w:rsidR="008B57C2" w:rsidRPr="008B57C2" w:rsidRDefault="008B57C2" w:rsidP="008B57C2">
      <w:pPr>
        <w:spacing w:line="276" w:lineRule="auto"/>
        <w:rPr>
          <w:rFonts w:ascii="Calibri" w:hAnsi="Calibri"/>
        </w:rPr>
      </w:pPr>
      <w:proofErr w:type="gramStart"/>
      <w:r w:rsidRPr="008B57C2">
        <w:rPr>
          <w:rFonts w:ascii="Calibri" w:hAnsi="Calibri"/>
        </w:rPr>
        <w:t>This is why</w:t>
      </w:r>
      <w:proofErr w:type="gramEnd"/>
      <w:r w:rsidRPr="008B57C2">
        <w:rPr>
          <w:rFonts w:ascii="Calibri" w:hAnsi="Calibri"/>
        </w:rPr>
        <w:t xml:space="preserve"> Christians should abstain from the use of drugs and being drunk. </w:t>
      </w:r>
      <w:r w:rsidR="00C26804">
        <w:rPr>
          <w:rFonts w:ascii="Calibri" w:hAnsi="Calibri"/>
        </w:rPr>
        <w:t>T</w:t>
      </w:r>
      <w:r w:rsidRPr="008B57C2">
        <w:rPr>
          <w:rFonts w:ascii="Calibri" w:hAnsi="Calibri"/>
        </w:rPr>
        <w:t>he book of Ephesians tells us, “Don't be drunk with wine, but be filled with the Holy Spirit.” Listen, if you live a life of intoxication, you can't be filled with the Holy Spirit. They can't be synonymous. This is a big struggle in our culture. A lot of people love to be drunk or love to be high. But we can't fulfill the plans that God has for our lives if we don't do what God's word has said.</w:t>
      </w:r>
    </w:p>
    <w:p w14:paraId="6E6989C0" w14:textId="77777777" w:rsidR="008B57C2" w:rsidRPr="008B57C2" w:rsidRDefault="008B57C2" w:rsidP="008B57C2">
      <w:pPr>
        <w:spacing w:line="276" w:lineRule="auto"/>
        <w:rPr>
          <w:rFonts w:ascii="Calibri" w:hAnsi="Calibri"/>
        </w:rPr>
      </w:pPr>
    </w:p>
    <w:p w14:paraId="61D68A0D" w14:textId="77777777" w:rsidR="008B57C2" w:rsidRPr="008B57C2" w:rsidRDefault="008B57C2" w:rsidP="008B57C2">
      <w:pPr>
        <w:spacing w:line="276" w:lineRule="auto"/>
        <w:rPr>
          <w:rFonts w:ascii="Calibri" w:hAnsi="Calibri"/>
        </w:rPr>
      </w:pPr>
      <w:r w:rsidRPr="008B57C2">
        <w:rPr>
          <w:rFonts w:ascii="Calibri" w:hAnsi="Calibri"/>
        </w:rPr>
        <w:t xml:space="preserve">If we hide the word of God into our heart, guess what happens? Then we get the word of God out of </w:t>
      </w:r>
      <w:proofErr w:type="gramStart"/>
      <w:r w:rsidRPr="008B57C2">
        <w:rPr>
          <w:rFonts w:ascii="Calibri" w:hAnsi="Calibri"/>
        </w:rPr>
        <w:t>us</w:t>
      </w:r>
      <w:proofErr w:type="gramEnd"/>
      <w:r w:rsidRPr="008B57C2">
        <w:rPr>
          <w:rFonts w:ascii="Calibri" w:hAnsi="Calibri"/>
        </w:rPr>
        <w:t xml:space="preserve"> and it brings joy and prosperity.</w:t>
      </w:r>
    </w:p>
    <w:p w14:paraId="7E7B05F0" w14:textId="77777777" w:rsidR="008B57C2" w:rsidRPr="008B57C2" w:rsidRDefault="008B57C2" w:rsidP="008B57C2">
      <w:pPr>
        <w:spacing w:line="276" w:lineRule="auto"/>
        <w:rPr>
          <w:rFonts w:ascii="Calibri" w:hAnsi="Calibri"/>
        </w:rPr>
      </w:pPr>
    </w:p>
    <w:p w14:paraId="509FB3A2" w14:textId="77777777" w:rsidR="008B57C2" w:rsidRPr="008B57C2" w:rsidRDefault="008B57C2" w:rsidP="008B57C2">
      <w:pPr>
        <w:spacing w:line="276" w:lineRule="auto"/>
        <w:rPr>
          <w:rFonts w:ascii="Calibri" w:hAnsi="Calibri"/>
        </w:rPr>
      </w:pPr>
      <w:r w:rsidRPr="008B57C2">
        <w:rPr>
          <w:rFonts w:ascii="Calibri" w:hAnsi="Calibri"/>
        </w:rPr>
        <w:t>Now look a little deeper there. “He began the journey from Babylon on the first day of the first month and arrived in Jerusalem on the first day of the fifth month since the gracious hand of his God was on him. Now Ezra had determined in his heart to study the law of the Lord, obey it, and teach its statutes and ordinances in Israel” (Ezra 7:9-10).</w:t>
      </w:r>
    </w:p>
    <w:p w14:paraId="19BB39FA" w14:textId="77777777" w:rsidR="008B57C2" w:rsidRPr="008B57C2" w:rsidRDefault="008B57C2" w:rsidP="008B57C2">
      <w:pPr>
        <w:spacing w:line="276" w:lineRule="auto"/>
        <w:rPr>
          <w:rFonts w:ascii="Calibri" w:hAnsi="Calibri"/>
        </w:rPr>
      </w:pPr>
    </w:p>
    <w:p w14:paraId="3EABE36B" w14:textId="77777777" w:rsidR="008B57C2" w:rsidRPr="008B57C2" w:rsidRDefault="008B57C2" w:rsidP="008B57C2">
      <w:pPr>
        <w:spacing w:line="276" w:lineRule="auto"/>
        <w:rPr>
          <w:rFonts w:ascii="Calibri" w:hAnsi="Calibri"/>
        </w:rPr>
      </w:pPr>
      <w:r w:rsidRPr="008B57C2">
        <w:rPr>
          <w:rFonts w:ascii="Calibri" w:hAnsi="Calibri"/>
        </w:rPr>
        <w:t xml:space="preserve">Ezra is so focused on God's </w:t>
      </w:r>
      <w:proofErr w:type="gramStart"/>
      <w:r w:rsidRPr="008B57C2">
        <w:rPr>
          <w:rFonts w:ascii="Calibri" w:hAnsi="Calibri"/>
        </w:rPr>
        <w:t>word,</w:t>
      </w:r>
      <w:proofErr w:type="gramEnd"/>
      <w:r w:rsidRPr="008B57C2">
        <w:rPr>
          <w:rFonts w:ascii="Calibri" w:hAnsi="Calibri"/>
        </w:rPr>
        <w:t xml:space="preserve"> he wants to study it. He wanted to learn it. He wanted to obey it. Because if you just study God's word and you don't put it into practice, it's no good. We’ve got to study it and obey it, and then teach it. Teach it is the highest level of understanding. </w:t>
      </w:r>
    </w:p>
    <w:p w14:paraId="6340512B" w14:textId="77777777" w:rsidR="008B57C2" w:rsidRPr="008B57C2" w:rsidRDefault="008B57C2" w:rsidP="008B57C2">
      <w:pPr>
        <w:spacing w:line="276" w:lineRule="auto"/>
        <w:rPr>
          <w:rFonts w:ascii="Calibri" w:hAnsi="Calibri"/>
        </w:rPr>
      </w:pPr>
    </w:p>
    <w:p w14:paraId="3576BB88" w14:textId="1B9B9D06" w:rsidR="008B57C2" w:rsidRPr="008B57C2" w:rsidRDefault="008B57C2" w:rsidP="008B57C2">
      <w:pPr>
        <w:spacing w:line="276" w:lineRule="auto"/>
        <w:rPr>
          <w:rFonts w:ascii="Calibri" w:hAnsi="Calibri"/>
        </w:rPr>
      </w:pPr>
      <w:r w:rsidRPr="008B57C2">
        <w:rPr>
          <w:rFonts w:ascii="Calibri" w:hAnsi="Calibri"/>
        </w:rPr>
        <w:lastRenderedPageBreak/>
        <w:t xml:space="preserve">Many of you know that I've been a youth basketball coach. Sometimes I'll look out on the </w:t>
      </w:r>
      <w:proofErr w:type="gramStart"/>
      <w:r w:rsidRPr="008B57C2">
        <w:rPr>
          <w:rFonts w:ascii="Calibri" w:hAnsi="Calibri"/>
        </w:rPr>
        <w:t>court</w:t>
      </w:r>
      <w:proofErr w:type="gramEnd"/>
      <w:r w:rsidRPr="008B57C2">
        <w:rPr>
          <w:rFonts w:ascii="Calibri" w:hAnsi="Calibri"/>
        </w:rPr>
        <w:t xml:space="preserve"> and I'll see things going on </w:t>
      </w:r>
      <w:proofErr w:type="spellStart"/>
      <w:r w:rsidRPr="008B57C2">
        <w:rPr>
          <w:rFonts w:ascii="Calibri" w:hAnsi="Calibri"/>
        </w:rPr>
        <w:t>on</w:t>
      </w:r>
      <w:proofErr w:type="spellEnd"/>
      <w:r w:rsidRPr="008B57C2">
        <w:rPr>
          <w:rFonts w:ascii="Calibri" w:hAnsi="Calibri"/>
        </w:rPr>
        <w:t xml:space="preserve"> the court and I'm like, “That doesn't look right. We're not in the right defense. We didn't make the right pass.” I have to think deeply about now how </w:t>
      </w:r>
      <w:proofErr w:type="gramStart"/>
      <w:r w:rsidRPr="008B57C2">
        <w:rPr>
          <w:rFonts w:ascii="Calibri" w:hAnsi="Calibri"/>
        </w:rPr>
        <w:t>am I</w:t>
      </w:r>
      <w:proofErr w:type="gramEnd"/>
      <w:r w:rsidRPr="008B57C2">
        <w:rPr>
          <w:rFonts w:ascii="Calibri" w:hAnsi="Calibri"/>
        </w:rPr>
        <w:t xml:space="preserve"> going to teach the boys to do this correctly. It's one thing to recognize it, it's another thing to be able to teach it to somebody</w:t>
      </w:r>
      <w:r w:rsidR="00A744EF">
        <w:rPr>
          <w:rFonts w:ascii="Calibri" w:hAnsi="Calibri"/>
        </w:rPr>
        <w:t xml:space="preserve"> else</w:t>
      </w:r>
      <w:r w:rsidRPr="008B57C2">
        <w:rPr>
          <w:rFonts w:ascii="Calibri" w:hAnsi="Calibri"/>
        </w:rPr>
        <w:t xml:space="preserve">. The highest level of knowledge is to be able to impart wisdom into somebody else's life, and to help them make those steps and those changes into their own existence. </w:t>
      </w:r>
    </w:p>
    <w:p w14:paraId="2705333D" w14:textId="77777777" w:rsidR="008B57C2" w:rsidRPr="008B57C2" w:rsidRDefault="008B57C2" w:rsidP="008B57C2">
      <w:pPr>
        <w:spacing w:line="276" w:lineRule="auto"/>
        <w:rPr>
          <w:rFonts w:ascii="Calibri" w:hAnsi="Calibri"/>
        </w:rPr>
      </w:pPr>
    </w:p>
    <w:p w14:paraId="0D8B750B" w14:textId="77777777" w:rsidR="008B57C2" w:rsidRPr="008B57C2" w:rsidRDefault="008B57C2" w:rsidP="008B57C2">
      <w:pPr>
        <w:spacing w:line="276" w:lineRule="auto"/>
        <w:rPr>
          <w:rFonts w:ascii="Calibri" w:hAnsi="Calibri"/>
        </w:rPr>
      </w:pPr>
      <w:r w:rsidRPr="008B57C2">
        <w:rPr>
          <w:rFonts w:ascii="Calibri" w:hAnsi="Calibri"/>
        </w:rPr>
        <w:t xml:space="preserve">This is the life of Ezra. Ezra is studying it, he’s obeying it, he's teaching it. In addition to that, he also has a heart to seek God. </w:t>
      </w:r>
      <w:proofErr w:type="gramStart"/>
      <w:r w:rsidRPr="008B57C2">
        <w:rPr>
          <w:rFonts w:ascii="Calibri" w:hAnsi="Calibri"/>
        </w:rPr>
        <w:t>So</w:t>
      </w:r>
      <w:proofErr w:type="gramEnd"/>
      <w:r w:rsidRPr="008B57C2">
        <w:rPr>
          <w:rFonts w:ascii="Calibri" w:hAnsi="Calibri"/>
        </w:rPr>
        <w:t xml:space="preserve"> he studies the word of God and he seeks the heart of God. </w:t>
      </w:r>
    </w:p>
    <w:p w14:paraId="3A15DE38" w14:textId="77777777" w:rsidR="008B57C2" w:rsidRPr="008B57C2" w:rsidRDefault="008B57C2" w:rsidP="008B57C2">
      <w:pPr>
        <w:spacing w:line="276" w:lineRule="auto"/>
        <w:rPr>
          <w:rFonts w:ascii="Calibri" w:hAnsi="Calibri"/>
        </w:rPr>
      </w:pPr>
    </w:p>
    <w:p w14:paraId="73FADF29" w14:textId="77777777" w:rsidR="008B57C2" w:rsidRPr="008B57C2" w:rsidRDefault="008B57C2" w:rsidP="008B57C2">
      <w:pPr>
        <w:spacing w:line="276" w:lineRule="auto"/>
        <w:rPr>
          <w:rFonts w:ascii="Calibri" w:hAnsi="Calibri"/>
        </w:rPr>
      </w:pPr>
      <w:r w:rsidRPr="008B57C2">
        <w:rPr>
          <w:rFonts w:ascii="Calibri" w:hAnsi="Calibri"/>
        </w:rPr>
        <w:t xml:space="preserve">So why is the hand of God on this man? He's focused on God's word. </w:t>
      </w:r>
    </w:p>
    <w:p w14:paraId="7A501968" w14:textId="77777777" w:rsidR="008B57C2" w:rsidRPr="008B57C2" w:rsidRDefault="008B57C2" w:rsidP="008B57C2">
      <w:pPr>
        <w:spacing w:line="276" w:lineRule="auto"/>
        <w:rPr>
          <w:rFonts w:ascii="Calibri" w:hAnsi="Calibri"/>
        </w:rPr>
      </w:pPr>
    </w:p>
    <w:p w14:paraId="6DEBB22D" w14:textId="3288397B" w:rsidR="008B57C2" w:rsidRPr="008B57C2" w:rsidRDefault="008B57C2" w:rsidP="008B57C2">
      <w:pPr>
        <w:spacing w:line="276" w:lineRule="auto"/>
        <w:rPr>
          <w:rFonts w:ascii="Calibri" w:hAnsi="Calibri"/>
          <w:b/>
          <w:bCs/>
        </w:rPr>
      </w:pPr>
      <w:r w:rsidRPr="008B57C2">
        <w:rPr>
          <w:rFonts w:ascii="Calibri" w:hAnsi="Calibri"/>
          <w:b/>
          <w:bCs/>
        </w:rPr>
        <w:t>B. Seek the heart of God.</w:t>
      </w:r>
    </w:p>
    <w:p w14:paraId="061F4AE2" w14:textId="77777777" w:rsidR="008B57C2" w:rsidRPr="008B57C2" w:rsidRDefault="008B57C2" w:rsidP="008B57C2">
      <w:pPr>
        <w:spacing w:line="276" w:lineRule="auto"/>
        <w:rPr>
          <w:rFonts w:ascii="Calibri" w:hAnsi="Calibri"/>
        </w:rPr>
      </w:pPr>
    </w:p>
    <w:p w14:paraId="79886E2E" w14:textId="77777777" w:rsidR="008B57C2" w:rsidRPr="008B57C2" w:rsidRDefault="008B57C2" w:rsidP="008B57C2">
      <w:pPr>
        <w:spacing w:line="276" w:lineRule="auto"/>
        <w:rPr>
          <w:rFonts w:ascii="Calibri" w:hAnsi="Calibri"/>
        </w:rPr>
      </w:pPr>
      <w:r w:rsidRPr="008B57C2">
        <w:rPr>
          <w:rFonts w:ascii="Calibri" w:hAnsi="Calibri"/>
        </w:rPr>
        <w:t xml:space="preserve">“I proclaimed a fast by the </w:t>
      </w:r>
      <w:proofErr w:type="spellStart"/>
      <w:r w:rsidRPr="008B57C2">
        <w:rPr>
          <w:rFonts w:ascii="Calibri" w:hAnsi="Calibri"/>
        </w:rPr>
        <w:t>Ahava</w:t>
      </w:r>
      <w:proofErr w:type="spellEnd"/>
      <w:r w:rsidRPr="008B57C2">
        <w:rPr>
          <w:rFonts w:ascii="Calibri" w:hAnsi="Calibri"/>
        </w:rPr>
        <w:t xml:space="preserve"> River, so that we might humble ourselves before our God and ask him for a safe journey for us, our dependents, and all our possessions. I did this because I was ashamed to ask the king for infantry and cavalry to protect us from enemies during the journey, since we had told him, ‘The hand of our God is gracious to all who seek him, but his fierce anger is against all who abandon him.’ </w:t>
      </w:r>
      <w:proofErr w:type="gramStart"/>
      <w:r w:rsidRPr="008B57C2">
        <w:rPr>
          <w:rFonts w:ascii="Calibri" w:hAnsi="Calibri"/>
        </w:rPr>
        <w:t>So</w:t>
      </w:r>
      <w:proofErr w:type="gramEnd"/>
      <w:r w:rsidRPr="008B57C2">
        <w:rPr>
          <w:rFonts w:ascii="Calibri" w:hAnsi="Calibri"/>
        </w:rPr>
        <w:t xml:space="preserve"> we fasted and pleaded with our God about this, and he was receptive to our prayer” (Ezra 8:21-23).</w:t>
      </w:r>
    </w:p>
    <w:p w14:paraId="01F7CFC1" w14:textId="77777777" w:rsidR="008B57C2" w:rsidRPr="008B57C2" w:rsidRDefault="008B57C2" w:rsidP="008B57C2">
      <w:pPr>
        <w:spacing w:line="276" w:lineRule="auto"/>
        <w:rPr>
          <w:rFonts w:ascii="Calibri" w:hAnsi="Calibri"/>
        </w:rPr>
      </w:pPr>
    </w:p>
    <w:p w14:paraId="1AE9C81A" w14:textId="77777777" w:rsidR="008B57C2" w:rsidRPr="008B57C2" w:rsidRDefault="008B57C2" w:rsidP="008B57C2">
      <w:pPr>
        <w:spacing w:line="276" w:lineRule="auto"/>
        <w:rPr>
          <w:rFonts w:ascii="Calibri" w:hAnsi="Calibri"/>
        </w:rPr>
      </w:pPr>
      <w:proofErr w:type="gramStart"/>
      <w:r w:rsidRPr="008B57C2">
        <w:rPr>
          <w:rFonts w:ascii="Calibri" w:hAnsi="Calibri"/>
        </w:rPr>
        <w:t>So</w:t>
      </w:r>
      <w:proofErr w:type="gramEnd"/>
      <w:r w:rsidRPr="008B57C2">
        <w:rPr>
          <w:rFonts w:ascii="Calibri" w:hAnsi="Calibri"/>
        </w:rPr>
        <w:t xml:space="preserve"> he says, “We didn't have all the protection that we preferred. We got a long journey and it’s dangerous to travel in the ancient world. We didn't have everything that we wanted, but what did we do? We sought God.”</w:t>
      </w:r>
    </w:p>
    <w:p w14:paraId="15AE4EA3" w14:textId="77777777" w:rsidR="008B57C2" w:rsidRPr="008B57C2" w:rsidRDefault="008B57C2" w:rsidP="008B57C2">
      <w:pPr>
        <w:spacing w:line="276" w:lineRule="auto"/>
        <w:rPr>
          <w:rFonts w:ascii="Calibri" w:hAnsi="Calibri"/>
        </w:rPr>
      </w:pPr>
    </w:p>
    <w:p w14:paraId="5B0B8EBE" w14:textId="77777777" w:rsidR="008B57C2" w:rsidRPr="008B57C2" w:rsidRDefault="008B57C2" w:rsidP="008B57C2">
      <w:pPr>
        <w:spacing w:line="276" w:lineRule="auto"/>
        <w:rPr>
          <w:rFonts w:ascii="Calibri" w:hAnsi="Calibri"/>
        </w:rPr>
      </w:pPr>
      <w:r w:rsidRPr="008B57C2">
        <w:rPr>
          <w:rFonts w:ascii="Calibri" w:hAnsi="Calibri"/>
        </w:rPr>
        <w:t xml:space="preserve">You may not have all the money to do what you want to do. But if you will be a person that will seek the heart of God, if you </w:t>
      </w:r>
      <w:proofErr w:type="gramStart"/>
      <w:r w:rsidRPr="008B57C2">
        <w:rPr>
          <w:rFonts w:ascii="Calibri" w:hAnsi="Calibri"/>
        </w:rPr>
        <w:t>will seek</w:t>
      </w:r>
      <w:proofErr w:type="gramEnd"/>
      <w:r w:rsidRPr="008B57C2">
        <w:rPr>
          <w:rFonts w:ascii="Calibri" w:hAnsi="Calibri"/>
        </w:rPr>
        <w:t xml:space="preserve"> Him, you will find Him. If you seek for Him with </w:t>
      </w:r>
      <w:proofErr w:type="gramStart"/>
      <w:r w:rsidRPr="008B57C2">
        <w:rPr>
          <w:rFonts w:ascii="Calibri" w:hAnsi="Calibri"/>
        </w:rPr>
        <w:t>all of</w:t>
      </w:r>
      <w:proofErr w:type="gramEnd"/>
      <w:r w:rsidRPr="008B57C2">
        <w:rPr>
          <w:rFonts w:ascii="Calibri" w:hAnsi="Calibri"/>
        </w:rPr>
        <w:t xml:space="preserve"> your heart. Do you see it? You may not have all the experience and the wisdom that you need to do what you feel like God's leading you to do. But if you will seek after God, if you will seek after Him, God will show you. </w:t>
      </w:r>
    </w:p>
    <w:p w14:paraId="656FEC75" w14:textId="77777777" w:rsidR="008B57C2" w:rsidRPr="008B57C2" w:rsidRDefault="008B57C2" w:rsidP="008B57C2">
      <w:pPr>
        <w:spacing w:line="276" w:lineRule="auto"/>
        <w:rPr>
          <w:rFonts w:ascii="Calibri" w:hAnsi="Calibri"/>
        </w:rPr>
      </w:pPr>
    </w:p>
    <w:p w14:paraId="11CF31C1" w14:textId="77777777" w:rsidR="008B57C2" w:rsidRPr="008B57C2" w:rsidRDefault="008B57C2" w:rsidP="008B57C2">
      <w:pPr>
        <w:spacing w:line="276" w:lineRule="auto"/>
        <w:rPr>
          <w:rFonts w:ascii="Calibri" w:hAnsi="Calibri"/>
        </w:rPr>
      </w:pPr>
      <w:r w:rsidRPr="008B57C2">
        <w:rPr>
          <w:rFonts w:ascii="Calibri" w:hAnsi="Calibri"/>
        </w:rPr>
        <w:t>He says, “We fasted and pleaded with God, and we had a safe journey.”</w:t>
      </w:r>
    </w:p>
    <w:p w14:paraId="54B46625" w14:textId="77777777" w:rsidR="008B57C2" w:rsidRPr="008B57C2" w:rsidRDefault="008B57C2" w:rsidP="008B57C2">
      <w:pPr>
        <w:spacing w:line="276" w:lineRule="auto"/>
        <w:rPr>
          <w:rFonts w:ascii="Calibri" w:hAnsi="Calibri"/>
        </w:rPr>
      </w:pPr>
    </w:p>
    <w:p w14:paraId="27BF79A7" w14:textId="77777777" w:rsidR="008B57C2" w:rsidRPr="008B57C2" w:rsidRDefault="008B57C2" w:rsidP="008B57C2">
      <w:pPr>
        <w:spacing w:line="276" w:lineRule="auto"/>
        <w:rPr>
          <w:rFonts w:ascii="Calibri" w:hAnsi="Calibri"/>
        </w:rPr>
      </w:pPr>
      <w:r w:rsidRPr="008B57C2">
        <w:rPr>
          <w:rFonts w:ascii="Calibri" w:hAnsi="Calibri"/>
        </w:rPr>
        <w:t xml:space="preserve">When is the last time that you spent time fasting and pray? When is the last time that you really went after the Lord? I have found in my own experience that those intense times of seeking God usually come in the greatest moments of adversity. </w:t>
      </w:r>
    </w:p>
    <w:p w14:paraId="77AAB7D5" w14:textId="77777777" w:rsidR="008B57C2" w:rsidRPr="008B57C2" w:rsidRDefault="008B57C2" w:rsidP="008B57C2">
      <w:pPr>
        <w:spacing w:line="276" w:lineRule="auto"/>
        <w:rPr>
          <w:rFonts w:ascii="Calibri" w:hAnsi="Calibri"/>
        </w:rPr>
      </w:pPr>
    </w:p>
    <w:p w14:paraId="6B5B611C" w14:textId="77777777" w:rsidR="008B57C2" w:rsidRPr="008B57C2" w:rsidRDefault="008B57C2" w:rsidP="008B57C2">
      <w:pPr>
        <w:spacing w:line="276" w:lineRule="auto"/>
        <w:rPr>
          <w:rFonts w:ascii="Calibri" w:hAnsi="Calibri"/>
        </w:rPr>
      </w:pPr>
      <w:r w:rsidRPr="008B57C2">
        <w:rPr>
          <w:rFonts w:ascii="Calibri" w:hAnsi="Calibri"/>
        </w:rPr>
        <w:t xml:space="preserve">I remember when I was an 18-year-old boy, my parents went through a </w:t>
      </w:r>
      <w:proofErr w:type="gramStart"/>
      <w:r w:rsidRPr="008B57C2">
        <w:rPr>
          <w:rFonts w:ascii="Calibri" w:hAnsi="Calibri"/>
        </w:rPr>
        <w:t>really nasty</w:t>
      </w:r>
      <w:proofErr w:type="gramEnd"/>
      <w:r w:rsidRPr="008B57C2">
        <w:rPr>
          <w:rFonts w:ascii="Calibri" w:hAnsi="Calibri"/>
        </w:rPr>
        <w:t xml:space="preserve"> divorce. I began to seek God. It changed the whole direction of my life because as a senior in high school and a freshman in college, I began to learn about what it meant to spend time with God. What it meant to study God's word. What it meant to pray. It changed the whole trajectory of my life. </w:t>
      </w:r>
    </w:p>
    <w:p w14:paraId="2BA95D65" w14:textId="77777777" w:rsidR="008B57C2" w:rsidRPr="008B57C2" w:rsidRDefault="008B57C2" w:rsidP="008B57C2">
      <w:pPr>
        <w:spacing w:line="276" w:lineRule="auto"/>
        <w:rPr>
          <w:rFonts w:ascii="Calibri" w:hAnsi="Calibri"/>
        </w:rPr>
      </w:pPr>
    </w:p>
    <w:p w14:paraId="1B70A6AA" w14:textId="77777777" w:rsidR="008B57C2" w:rsidRPr="008B57C2" w:rsidRDefault="008B57C2" w:rsidP="008B57C2">
      <w:pPr>
        <w:spacing w:line="276" w:lineRule="auto"/>
        <w:rPr>
          <w:rFonts w:ascii="Calibri" w:hAnsi="Calibri"/>
        </w:rPr>
      </w:pPr>
      <w:r w:rsidRPr="008B57C2">
        <w:rPr>
          <w:rFonts w:ascii="Calibri" w:hAnsi="Calibri"/>
        </w:rPr>
        <w:t xml:space="preserve">Adversity is a great opportunity to teach us to seek after God. You may feel discouraged this morning.  You may feel a little disheartened about what's going on in your life, but what an opportunity to seek God. What an opportunity. God's going to show you so much more than you could ever hope for or imagine if you'll go after Him. </w:t>
      </w:r>
    </w:p>
    <w:p w14:paraId="4BB6795C" w14:textId="77777777" w:rsidR="008B57C2" w:rsidRPr="008B57C2" w:rsidRDefault="008B57C2" w:rsidP="008B57C2">
      <w:pPr>
        <w:spacing w:line="276" w:lineRule="auto"/>
        <w:rPr>
          <w:rFonts w:ascii="Calibri" w:hAnsi="Calibri"/>
        </w:rPr>
      </w:pPr>
    </w:p>
    <w:p w14:paraId="325AA1B4" w14:textId="77777777" w:rsidR="008B57C2" w:rsidRPr="008B57C2" w:rsidRDefault="008B57C2" w:rsidP="008B57C2">
      <w:pPr>
        <w:spacing w:line="276" w:lineRule="auto"/>
        <w:rPr>
          <w:rFonts w:ascii="Calibri" w:hAnsi="Calibri"/>
        </w:rPr>
      </w:pPr>
      <w:proofErr w:type="gramStart"/>
      <w:r w:rsidRPr="008B57C2">
        <w:rPr>
          <w:rFonts w:ascii="Calibri" w:hAnsi="Calibri"/>
        </w:rPr>
        <w:t>So</w:t>
      </w:r>
      <w:proofErr w:type="gramEnd"/>
      <w:r w:rsidRPr="008B57C2">
        <w:rPr>
          <w:rFonts w:ascii="Calibri" w:hAnsi="Calibri"/>
        </w:rPr>
        <w:t xml:space="preserve"> the people had a fast and they pleaded with God. It's beautiful, isn't it? When the hand of God is with me, I will prevail and do everything that God has purposed for my life to accomplish. You can't go wrong. I love that. </w:t>
      </w:r>
    </w:p>
    <w:p w14:paraId="59FA43B7" w14:textId="77777777" w:rsidR="008B57C2" w:rsidRPr="008B57C2" w:rsidRDefault="008B57C2" w:rsidP="008B57C2">
      <w:pPr>
        <w:spacing w:line="276" w:lineRule="auto"/>
        <w:rPr>
          <w:rFonts w:ascii="Calibri" w:hAnsi="Calibri"/>
        </w:rPr>
      </w:pPr>
    </w:p>
    <w:p w14:paraId="7104AEB3" w14:textId="77777777" w:rsidR="008B57C2" w:rsidRPr="008B57C2" w:rsidRDefault="008B57C2" w:rsidP="008B57C2">
      <w:pPr>
        <w:spacing w:line="276" w:lineRule="auto"/>
        <w:rPr>
          <w:rFonts w:ascii="Calibri" w:hAnsi="Calibri"/>
        </w:rPr>
      </w:pPr>
      <w:r w:rsidRPr="008B57C2">
        <w:rPr>
          <w:rFonts w:ascii="Calibri" w:hAnsi="Calibri"/>
        </w:rPr>
        <w:t>The hand of God is found through seeking God and studying God's word. But the hand of God also:</w:t>
      </w:r>
    </w:p>
    <w:p w14:paraId="5BAF0675" w14:textId="77777777" w:rsidR="008B57C2" w:rsidRPr="008B57C2" w:rsidRDefault="008B57C2" w:rsidP="008B57C2">
      <w:pPr>
        <w:spacing w:line="276" w:lineRule="auto"/>
        <w:rPr>
          <w:rFonts w:ascii="Calibri" w:hAnsi="Calibri"/>
        </w:rPr>
      </w:pPr>
    </w:p>
    <w:p w14:paraId="6497930A" w14:textId="38A2D3F6" w:rsidR="008B57C2" w:rsidRPr="008B57C2" w:rsidRDefault="00C26804" w:rsidP="008B57C2">
      <w:pPr>
        <w:spacing w:line="276" w:lineRule="auto"/>
        <w:rPr>
          <w:rFonts w:ascii="Calibri" w:hAnsi="Calibri"/>
        </w:rPr>
      </w:pPr>
      <w:r>
        <w:rPr>
          <w:rFonts w:ascii="Calibri" w:hAnsi="Calibri"/>
          <w:b/>
          <w:bCs/>
        </w:rPr>
        <w:t>2. The hand of God…</w:t>
      </w:r>
      <w:r>
        <w:rPr>
          <w:rFonts w:ascii="Calibri" w:hAnsi="Calibri"/>
          <w:b/>
          <w:bCs/>
        </w:rPr>
        <w:br/>
      </w:r>
      <w:r>
        <w:rPr>
          <w:rFonts w:ascii="Calibri" w:hAnsi="Calibri"/>
          <w:b/>
          <w:bCs/>
        </w:rPr>
        <w:br/>
      </w:r>
      <w:r w:rsidR="008B57C2" w:rsidRPr="008B57C2">
        <w:rPr>
          <w:rFonts w:ascii="Calibri" w:hAnsi="Calibri"/>
          <w:b/>
          <w:bCs/>
        </w:rPr>
        <w:t xml:space="preserve">A. Gives me strength to carry on. </w:t>
      </w:r>
      <w:r w:rsidR="008B57C2" w:rsidRPr="008B57C2">
        <w:rPr>
          <w:rFonts w:ascii="Calibri" w:hAnsi="Calibri"/>
        </w:rPr>
        <w:t xml:space="preserve"> </w:t>
      </w:r>
    </w:p>
    <w:p w14:paraId="25F0CCFD" w14:textId="77777777" w:rsidR="008B57C2" w:rsidRPr="008B57C2" w:rsidRDefault="008B57C2" w:rsidP="008B57C2">
      <w:pPr>
        <w:spacing w:line="276" w:lineRule="auto"/>
        <w:rPr>
          <w:rFonts w:ascii="Calibri" w:hAnsi="Calibri"/>
        </w:rPr>
      </w:pPr>
    </w:p>
    <w:p w14:paraId="21F4BE09" w14:textId="77777777" w:rsidR="008B57C2" w:rsidRPr="008B57C2" w:rsidRDefault="008B57C2" w:rsidP="008B57C2">
      <w:pPr>
        <w:spacing w:line="276" w:lineRule="auto"/>
        <w:rPr>
          <w:rFonts w:ascii="Calibri" w:hAnsi="Calibri"/>
        </w:rPr>
      </w:pPr>
      <w:r w:rsidRPr="008B57C2">
        <w:rPr>
          <w:rFonts w:ascii="Calibri" w:hAnsi="Calibri"/>
        </w:rPr>
        <w:t>I want to mention a couple other things here too.</w:t>
      </w:r>
    </w:p>
    <w:p w14:paraId="452B149E" w14:textId="77777777" w:rsidR="008B57C2" w:rsidRPr="008B57C2" w:rsidRDefault="008B57C2" w:rsidP="008B57C2">
      <w:pPr>
        <w:spacing w:line="276" w:lineRule="auto"/>
        <w:rPr>
          <w:rFonts w:ascii="Calibri" w:hAnsi="Calibri"/>
        </w:rPr>
      </w:pPr>
    </w:p>
    <w:p w14:paraId="20C2D7D4" w14:textId="77777777" w:rsidR="008B57C2" w:rsidRPr="008B57C2" w:rsidRDefault="008B57C2" w:rsidP="008B57C2">
      <w:pPr>
        <w:spacing w:line="276" w:lineRule="auto"/>
        <w:rPr>
          <w:rFonts w:ascii="Calibri" w:hAnsi="Calibri"/>
        </w:rPr>
      </w:pPr>
      <w:r w:rsidRPr="008B57C2">
        <w:rPr>
          <w:rFonts w:ascii="Calibri" w:hAnsi="Calibri"/>
        </w:rPr>
        <w:t xml:space="preserve">“Blessed be the Lord, the God of our ancestors, who has put it into the king’s mind to glorify the house of the Lord in Jerusalem, and who has shown favor to me before the king, his counselors, and all his powerful officers. </w:t>
      </w:r>
      <w:proofErr w:type="gramStart"/>
      <w:r w:rsidRPr="008B57C2">
        <w:rPr>
          <w:rFonts w:ascii="Calibri" w:hAnsi="Calibri"/>
        </w:rPr>
        <w:t>So</w:t>
      </w:r>
      <w:proofErr w:type="gramEnd"/>
      <w:r w:rsidRPr="008B57C2">
        <w:rPr>
          <w:rFonts w:ascii="Calibri" w:hAnsi="Calibri"/>
        </w:rPr>
        <w:t xml:space="preserve"> I took courage because I was strengthened by the hand of the Lord my God, and I gathered Israelite leaders to return with me” (Ezra 7:27-28).</w:t>
      </w:r>
    </w:p>
    <w:p w14:paraId="6DDE9F1A" w14:textId="77777777" w:rsidR="008B57C2" w:rsidRPr="008B57C2" w:rsidRDefault="008B57C2" w:rsidP="008B57C2">
      <w:pPr>
        <w:spacing w:line="276" w:lineRule="auto"/>
        <w:rPr>
          <w:rFonts w:ascii="Calibri" w:hAnsi="Calibri"/>
        </w:rPr>
      </w:pPr>
    </w:p>
    <w:p w14:paraId="108AA667" w14:textId="26C029F7" w:rsidR="008B57C2" w:rsidRPr="008B57C2" w:rsidRDefault="008B57C2" w:rsidP="008B57C2">
      <w:pPr>
        <w:spacing w:line="276" w:lineRule="auto"/>
        <w:rPr>
          <w:rFonts w:ascii="Calibri" w:hAnsi="Calibri"/>
        </w:rPr>
      </w:pPr>
      <w:r w:rsidRPr="008B57C2">
        <w:rPr>
          <w:rFonts w:ascii="Calibri" w:hAnsi="Calibri"/>
        </w:rPr>
        <w:t xml:space="preserve">Now Ezra is saying, “I found strength from God.” God put it into the mind of the king to send him back to lead the people in worship. This is awesome. It wasn't Ezra’s idea to go back to Jerusalem. This was the king’s idea. God put the thought into the king’s mind. There’s a lot of people that think they have authority, but no one has more authority than God. The greatest way for us to live our lives is to find out </w:t>
      </w:r>
      <w:r w:rsidR="00A744EF">
        <w:rPr>
          <w:rFonts w:ascii="Calibri" w:hAnsi="Calibri"/>
        </w:rPr>
        <w:t>God’s thoughts</w:t>
      </w:r>
      <w:r w:rsidRPr="008B57C2">
        <w:rPr>
          <w:rFonts w:ascii="Calibri" w:hAnsi="Calibri"/>
        </w:rPr>
        <w:t xml:space="preserve">. This was set in the imagination of God. I mean, God is the one that started this whole thing. If you read even in the early verses of the book of Ezra, the preceding kings of Persia, before Artaxerxes, this king that's mentioned here, God is provoking the hearts of these kings. It's a God idea. The Persian kings are extremely </w:t>
      </w:r>
      <w:r w:rsidRPr="008B57C2">
        <w:rPr>
          <w:rFonts w:ascii="Calibri" w:hAnsi="Calibri"/>
        </w:rPr>
        <w:lastRenderedPageBreak/>
        <w:t>positive about Ezra going back and rebuilding this temple. This was something that God put into the minds of people.</w:t>
      </w:r>
    </w:p>
    <w:p w14:paraId="321E7DEF" w14:textId="77777777" w:rsidR="008B57C2" w:rsidRPr="008B57C2" w:rsidRDefault="008B57C2" w:rsidP="008B57C2">
      <w:pPr>
        <w:spacing w:line="276" w:lineRule="auto"/>
        <w:rPr>
          <w:rFonts w:ascii="Calibri" w:hAnsi="Calibri"/>
        </w:rPr>
      </w:pPr>
    </w:p>
    <w:p w14:paraId="56D1FC5C" w14:textId="77DDEEA7" w:rsidR="008B57C2" w:rsidRPr="008B57C2" w:rsidRDefault="008B57C2" w:rsidP="008B57C2">
      <w:pPr>
        <w:spacing w:line="276" w:lineRule="auto"/>
        <w:rPr>
          <w:rFonts w:ascii="Calibri" w:hAnsi="Calibri"/>
        </w:rPr>
      </w:pPr>
      <w:r w:rsidRPr="008B57C2">
        <w:rPr>
          <w:rFonts w:ascii="Calibri" w:hAnsi="Calibri"/>
        </w:rPr>
        <w:t xml:space="preserve">The greatest ideas you will ever have </w:t>
      </w:r>
      <w:proofErr w:type="gramStart"/>
      <w:r w:rsidRPr="008B57C2">
        <w:rPr>
          <w:rFonts w:ascii="Calibri" w:hAnsi="Calibri"/>
        </w:rPr>
        <w:t>are</w:t>
      </w:r>
      <w:proofErr w:type="gramEnd"/>
      <w:r w:rsidRPr="008B57C2">
        <w:rPr>
          <w:rFonts w:ascii="Calibri" w:hAnsi="Calibri"/>
        </w:rPr>
        <w:t xml:space="preserve"> ideas from God. Isn’t that awesome. Think about that today. We should be praying, “God, give me your ideas.” Sometimes we're telling God our ideas. Let me tell you, your idea pale</w:t>
      </w:r>
      <w:r w:rsidR="00C26804">
        <w:rPr>
          <w:rFonts w:ascii="Calibri" w:hAnsi="Calibri"/>
        </w:rPr>
        <w:t>s</w:t>
      </w:r>
      <w:r w:rsidRPr="008B57C2">
        <w:rPr>
          <w:rFonts w:ascii="Calibri" w:hAnsi="Calibri"/>
        </w:rPr>
        <w:t xml:space="preserve"> in comparison to God's ideas. God's vision for your life is so much bigger than yours is. We need God ideas to direct us and lead us. God's putting those ideas in there, isn't He? Your best ministry ideas are going to come from God. Your best business ideas are going to come from Him. God's ideas are always the best. </w:t>
      </w:r>
    </w:p>
    <w:p w14:paraId="50CB3AA6" w14:textId="77777777" w:rsidR="008B57C2" w:rsidRPr="008B57C2" w:rsidRDefault="008B57C2" w:rsidP="008B57C2">
      <w:pPr>
        <w:spacing w:line="276" w:lineRule="auto"/>
        <w:rPr>
          <w:rFonts w:ascii="Calibri" w:hAnsi="Calibri"/>
        </w:rPr>
      </w:pPr>
    </w:p>
    <w:p w14:paraId="1F95DB5B" w14:textId="77777777" w:rsidR="008B57C2" w:rsidRPr="008B57C2" w:rsidRDefault="008B57C2" w:rsidP="008B57C2">
      <w:pPr>
        <w:spacing w:line="276" w:lineRule="auto"/>
        <w:rPr>
          <w:rFonts w:ascii="Calibri" w:hAnsi="Calibri"/>
        </w:rPr>
      </w:pPr>
      <w:r w:rsidRPr="008B57C2">
        <w:rPr>
          <w:rFonts w:ascii="Calibri" w:hAnsi="Calibri"/>
        </w:rPr>
        <w:t xml:space="preserve">God is putting ideas in your head. Sometimes God's putting ideas in the heads of other people. I mean, I have some friends that I love to call when I like to dream, and they have the craziest ideas. I just love to talk to them. I'm like, “I get so uncomfortable every time I call you. I love this. This is so good.” God ideas. </w:t>
      </w:r>
    </w:p>
    <w:p w14:paraId="530CFEDC" w14:textId="77777777" w:rsidR="008B57C2" w:rsidRPr="008B57C2" w:rsidRDefault="008B57C2" w:rsidP="008B57C2">
      <w:pPr>
        <w:spacing w:line="276" w:lineRule="auto"/>
        <w:rPr>
          <w:rFonts w:ascii="Calibri" w:hAnsi="Calibri"/>
        </w:rPr>
      </w:pPr>
    </w:p>
    <w:p w14:paraId="349A1EBB" w14:textId="77777777" w:rsidR="008B57C2" w:rsidRPr="008B57C2" w:rsidRDefault="008B57C2" w:rsidP="008B57C2">
      <w:pPr>
        <w:spacing w:line="276" w:lineRule="auto"/>
        <w:rPr>
          <w:rFonts w:ascii="Calibri" w:hAnsi="Calibri"/>
        </w:rPr>
      </w:pPr>
      <w:r w:rsidRPr="008B57C2">
        <w:rPr>
          <w:rFonts w:ascii="Calibri" w:hAnsi="Calibri"/>
        </w:rPr>
        <w:t xml:space="preserve">“We set out from the </w:t>
      </w:r>
      <w:proofErr w:type="spellStart"/>
      <w:r w:rsidRPr="008B57C2">
        <w:rPr>
          <w:rFonts w:ascii="Calibri" w:hAnsi="Calibri"/>
        </w:rPr>
        <w:t>Ahava</w:t>
      </w:r>
      <w:proofErr w:type="spellEnd"/>
      <w:r w:rsidRPr="008B57C2">
        <w:rPr>
          <w:rFonts w:ascii="Calibri" w:hAnsi="Calibri"/>
        </w:rPr>
        <w:t xml:space="preserve"> River on the twelfth day of the first month to go to Jerusalem. We were strengthened by our God, and he kept us from the grasp of the enemy and from ambush along the way” (Ezra 8:31).</w:t>
      </w:r>
    </w:p>
    <w:p w14:paraId="1799B97D" w14:textId="77777777" w:rsidR="008B57C2" w:rsidRPr="008B57C2" w:rsidRDefault="008B57C2" w:rsidP="008B57C2">
      <w:pPr>
        <w:spacing w:line="276" w:lineRule="auto"/>
        <w:rPr>
          <w:rFonts w:ascii="Calibri" w:hAnsi="Calibri"/>
        </w:rPr>
      </w:pPr>
    </w:p>
    <w:p w14:paraId="7F6DA3CF" w14:textId="77777777" w:rsidR="008B57C2" w:rsidRPr="008B57C2" w:rsidRDefault="008B57C2" w:rsidP="008B57C2">
      <w:pPr>
        <w:spacing w:line="276" w:lineRule="auto"/>
        <w:rPr>
          <w:rFonts w:ascii="Calibri" w:hAnsi="Calibri"/>
        </w:rPr>
      </w:pPr>
      <w:r w:rsidRPr="008B57C2">
        <w:rPr>
          <w:rFonts w:ascii="Calibri" w:hAnsi="Calibri"/>
        </w:rPr>
        <w:t xml:space="preserve">God is protecting. Do you see it? God protected Ezra. God protected the people on this journey. God is going to protect you. The strengthening hand of God on your life. God is a protecting God. We need to be praying for God's protection over our lives. </w:t>
      </w:r>
    </w:p>
    <w:p w14:paraId="2C322D44" w14:textId="77777777" w:rsidR="008B57C2" w:rsidRPr="008B57C2" w:rsidRDefault="008B57C2" w:rsidP="008B57C2">
      <w:pPr>
        <w:spacing w:line="276" w:lineRule="auto"/>
        <w:rPr>
          <w:rFonts w:ascii="Calibri" w:hAnsi="Calibri"/>
        </w:rPr>
      </w:pPr>
    </w:p>
    <w:p w14:paraId="1BFF674B" w14:textId="77777777" w:rsidR="008B57C2" w:rsidRPr="008B57C2" w:rsidRDefault="008B57C2" w:rsidP="008B57C2">
      <w:pPr>
        <w:spacing w:line="276" w:lineRule="auto"/>
        <w:rPr>
          <w:rFonts w:ascii="Calibri" w:hAnsi="Calibri"/>
        </w:rPr>
      </w:pPr>
      <w:r w:rsidRPr="008B57C2">
        <w:rPr>
          <w:rFonts w:ascii="Calibri" w:hAnsi="Calibri"/>
        </w:rPr>
        <w:t>But the hand of God not only gives me strength to carry on. It also:</w:t>
      </w:r>
    </w:p>
    <w:p w14:paraId="302A56B4" w14:textId="77777777" w:rsidR="008B57C2" w:rsidRPr="008B57C2" w:rsidRDefault="008B57C2" w:rsidP="008B57C2">
      <w:pPr>
        <w:spacing w:line="276" w:lineRule="auto"/>
        <w:rPr>
          <w:rFonts w:ascii="Calibri" w:hAnsi="Calibri"/>
        </w:rPr>
      </w:pPr>
    </w:p>
    <w:p w14:paraId="634D028B" w14:textId="3E2DA81F" w:rsidR="008B57C2" w:rsidRPr="008B57C2" w:rsidRDefault="008B57C2" w:rsidP="008B57C2">
      <w:pPr>
        <w:spacing w:line="276" w:lineRule="auto"/>
        <w:rPr>
          <w:rFonts w:ascii="Calibri" w:hAnsi="Calibri"/>
          <w:b/>
          <w:bCs/>
        </w:rPr>
      </w:pPr>
      <w:r w:rsidRPr="008B57C2">
        <w:rPr>
          <w:rFonts w:ascii="Calibri" w:hAnsi="Calibri"/>
          <w:b/>
          <w:bCs/>
        </w:rPr>
        <w:t>B. Gives me passion to serve.</w:t>
      </w:r>
    </w:p>
    <w:p w14:paraId="1C676F75" w14:textId="77777777" w:rsidR="008B57C2" w:rsidRPr="008B57C2" w:rsidRDefault="008B57C2" w:rsidP="008B57C2">
      <w:pPr>
        <w:spacing w:line="276" w:lineRule="auto"/>
        <w:rPr>
          <w:rFonts w:ascii="Calibri" w:hAnsi="Calibri"/>
          <w:b/>
          <w:bCs/>
        </w:rPr>
      </w:pPr>
    </w:p>
    <w:p w14:paraId="472B90A1" w14:textId="77777777" w:rsidR="008B57C2" w:rsidRPr="008B57C2" w:rsidRDefault="008B57C2" w:rsidP="008B57C2">
      <w:pPr>
        <w:spacing w:line="276" w:lineRule="auto"/>
        <w:rPr>
          <w:rFonts w:ascii="Calibri" w:hAnsi="Calibri"/>
        </w:rPr>
      </w:pPr>
      <w:r w:rsidRPr="008B57C2">
        <w:rPr>
          <w:rFonts w:ascii="Calibri" w:hAnsi="Calibri"/>
        </w:rPr>
        <w:t>As Ezra is about to leave on this journey, it says:</w:t>
      </w:r>
    </w:p>
    <w:p w14:paraId="6D584202" w14:textId="77777777" w:rsidR="008B57C2" w:rsidRPr="008B57C2" w:rsidRDefault="008B57C2" w:rsidP="008B57C2">
      <w:pPr>
        <w:spacing w:line="276" w:lineRule="auto"/>
        <w:rPr>
          <w:rFonts w:ascii="Calibri" w:hAnsi="Calibri"/>
        </w:rPr>
      </w:pPr>
    </w:p>
    <w:p w14:paraId="6DE9388A" w14:textId="3156FE67" w:rsidR="008B57C2" w:rsidRPr="008B57C2" w:rsidRDefault="008B57C2" w:rsidP="008B57C2">
      <w:pPr>
        <w:spacing w:line="276" w:lineRule="auto"/>
        <w:rPr>
          <w:rFonts w:ascii="Calibri" w:hAnsi="Calibri"/>
        </w:rPr>
      </w:pPr>
      <w:r w:rsidRPr="008B57C2">
        <w:rPr>
          <w:rFonts w:ascii="Calibri" w:hAnsi="Calibri"/>
        </w:rPr>
        <w:t xml:space="preserve">“…I searched among the people and </w:t>
      </w:r>
      <w:proofErr w:type="gramStart"/>
      <w:r w:rsidRPr="008B57C2">
        <w:rPr>
          <w:rFonts w:ascii="Calibri" w:hAnsi="Calibri"/>
        </w:rPr>
        <w:t>priests, but</w:t>
      </w:r>
      <w:proofErr w:type="gramEnd"/>
      <w:r w:rsidRPr="008B57C2">
        <w:rPr>
          <w:rFonts w:ascii="Calibri" w:hAnsi="Calibri"/>
        </w:rPr>
        <w:t xml:space="preserve"> found no Levites there. Then I summoned the leaders…I sent them to </w:t>
      </w:r>
      <w:proofErr w:type="spellStart"/>
      <w:r w:rsidRPr="008B57C2">
        <w:rPr>
          <w:rFonts w:ascii="Calibri" w:hAnsi="Calibri"/>
        </w:rPr>
        <w:t>Iddo</w:t>
      </w:r>
      <w:proofErr w:type="spellEnd"/>
      <w:r w:rsidRPr="008B57C2">
        <w:rPr>
          <w:rFonts w:ascii="Calibri" w:hAnsi="Calibri"/>
        </w:rPr>
        <w:t xml:space="preserve">, the leader…, with a message for him and his brothers, the temple servants…, that they should bring us ministers for the house of our God. Since the gracious hand of our God was on us, they brought us </w:t>
      </w:r>
      <w:proofErr w:type="spellStart"/>
      <w:r w:rsidRPr="008B57C2">
        <w:rPr>
          <w:rFonts w:ascii="Calibri" w:hAnsi="Calibri"/>
        </w:rPr>
        <w:t>Sherebiah</w:t>
      </w:r>
      <w:proofErr w:type="spellEnd"/>
      <w:r w:rsidRPr="008B57C2">
        <w:rPr>
          <w:rFonts w:ascii="Calibri" w:hAnsi="Calibri"/>
        </w:rPr>
        <w:t xml:space="preserve">—a man of insight…along with his sons and brothers, men, plus </w:t>
      </w:r>
      <w:proofErr w:type="spellStart"/>
      <w:r w:rsidRPr="008B57C2">
        <w:rPr>
          <w:rFonts w:ascii="Calibri" w:hAnsi="Calibri"/>
        </w:rPr>
        <w:t>Hashabiah</w:t>
      </w:r>
      <w:proofErr w:type="spellEnd"/>
      <w:r w:rsidRPr="008B57C2">
        <w:rPr>
          <w:rFonts w:ascii="Calibri" w:hAnsi="Calibri"/>
        </w:rPr>
        <w:t xml:space="preserve">, along with </w:t>
      </w:r>
      <w:proofErr w:type="spellStart"/>
      <w:r w:rsidRPr="008B57C2">
        <w:rPr>
          <w:rFonts w:ascii="Calibri" w:hAnsi="Calibri"/>
        </w:rPr>
        <w:t>Jeshaiah</w:t>
      </w:r>
      <w:proofErr w:type="spellEnd"/>
      <w:r w:rsidRPr="008B57C2">
        <w:rPr>
          <w:rFonts w:ascii="Calibri" w:hAnsi="Calibri"/>
        </w:rPr>
        <w:t xml:space="preserve">, from the descendants of </w:t>
      </w:r>
      <w:proofErr w:type="spellStart"/>
      <w:r w:rsidRPr="008B57C2">
        <w:rPr>
          <w:rFonts w:ascii="Calibri" w:hAnsi="Calibri"/>
        </w:rPr>
        <w:t>Merari</w:t>
      </w:r>
      <w:proofErr w:type="spellEnd"/>
      <w:r w:rsidRPr="008B57C2">
        <w:rPr>
          <w:rFonts w:ascii="Calibri" w:hAnsi="Calibri"/>
        </w:rPr>
        <w:t>, and his brothers and their sons, men. There were also 220 of the temple servants, who had been appointed by David and the leaders for the work of the Levites” (Ezra 8:15-20).</w:t>
      </w:r>
    </w:p>
    <w:p w14:paraId="272B030A" w14:textId="77777777" w:rsidR="008B57C2" w:rsidRPr="008B57C2" w:rsidRDefault="008B57C2" w:rsidP="008B57C2">
      <w:pPr>
        <w:spacing w:line="276" w:lineRule="auto"/>
        <w:rPr>
          <w:rFonts w:ascii="Calibri" w:hAnsi="Calibri"/>
        </w:rPr>
      </w:pPr>
    </w:p>
    <w:p w14:paraId="382068AE" w14:textId="34DA0800" w:rsidR="008B57C2" w:rsidRPr="008B57C2" w:rsidRDefault="008B57C2" w:rsidP="008B57C2">
      <w:pPr>
        <w:spacing w:line="276" w:lineRule="auto"/>
        <w:rPr>
          <w:rFonts w:ascii="Calibri" w:hAnsi="Calibri"/>
        </w:rPr>
      </w:pPr>
      <w:r w:rsidRPr="008B57C2">
        <w:rPr>
          <w:rFonts w:ascii="Calibri" w:hAnsi="Calibri"/>
        </w:rPr>
        <w:lastRenderedPageBreak/>
        <w:t xml:space="preserve">The Levites in the Old Testament are the worship leaders. They're the one that formed the choir. They're the singers. They're the musicians. They’re the Levites. </w:t>
      </w:r>
      <w:proofErr w:type="gramStart"/>
      <w:r w:rsidRPr="008B57C2">
        <w:rPr>
          <w:rFonts w:ascii="Calibri" w:hAnsi="Calibri"/>
        </w:rPr>
        <w:t>So</w:t>
      </w:r>
      <w:proofErr w:type="gramEnd"/>
      <w:r w:rsidRPr="008B57C2">
        <w:rPr>
          <w:rFonts w:ascii="Calibri" w:hAnsi="Calibri"/>
        </w:rPr>
        <w:t xml:space="preserve"> whenever you see the word “Levites,” I want you to think of man buns and skinny jeans. You might say to somebody after church, “Are you a Levite?” Levites were people that were set aside to be worship leaders. They were a tribe, descendants of Levi. But their whole responsibility was to lead worship. </w:t>
      </w:r>
    </w:p>
    <w:p w14:paraId="4E5CB114" w14:textId="77777777" w:rsidR="008B57C2" w:rsidRPr="008B57C2" w:rsidRDefault="008B57C2" w:rsidP="008B57C2">
      <w:pPr>
        <w:spacing w:line="276" w:lineRule="auto"/>
        <w:rPr>
          <w:rFonts w:ascii="Calibri" w:hAnsi="Calibri"/>
        </w:rPr>
      </w:pPr>
    </w:p>
    <w:p w14:paraId="55022C3F" w14:textId="77777777" w:rsidR="008B57C2" w:rsidRPr="008B57C2" w:rsidRDefault="008B57C2" w:rsidP="008B57C2">
      <w:pPr>
        <w:spacing w:line="276" w:lineRule="auto"/>
        <w:rPr>
          <w:rFonts w:ascii="Calibri" w:hAnsi="Calibri"/>
        </w:rPr>
      </w:pPr>
      <w:proofErr w:type="gramStart"/>
      <w:r w:rsidRPr="008B57C2">
        <w:rPr>
          <w:rFonts w:ascii="Calibri" w:hAnsi="Calibri"/>
        </w:rPr>
        <w:t>So</w:t>
      </w:r>
      <w:proofErr w:type="gramEnd"/>
      <w:r w:rsidRPr="008B57C2">
        <w:rPr>
          <w:rFonts w:ascii="Calibri" w:hAnsi="Calibri"/>
        </w:rPr>
        <w:t xml:space="preserve"> Ezra is about to leave and he's leading 5,000 people back to Jerusalem, and he's like, “We don't have any Levites. We don't have any artists. We need some musicians. We need some of those moody guys that want to be creative. We need some of those guys. Where are the Levites?” </w:t>
      </w:r>
      <w:proofErr w:type="gramStart"/>
      <w:r w:rsidRPr="008B57C2">
        <w:rPr>
          <w:rFonts w:ascii="Calibri" w:hAnsi="Calibri"/>
        </w:rPr>
        <w:t>So</w:t>
      </w:r>
      <w:proofErr w:type="gramEnd"/>
      <w:r w:rsidRPr="008B57C2">
        <w:rPr>
          <w:rFonts w:ascii="Calibri" w:hAnsi="Calibri"/>
        </w:rPr>
        <w:t xml:space="preserve"> he says, “If we're going to have temple worship, we need the Levites,” and he asked people to serve. </w:t>
      </w:r>
    </w:p>
    <w:p w14:paraId="4F6860E0" w14:textId="77777777" w:rsidR="008B57C2" w:rsidRPr="008B57C2" w:rsidRDefault="008B57C2" w:rsidP="008B57C2">
      <w:pPr>
        <w:spacing w:line="276" w:lineRule="auto"/>
        <w:rPr>
          <w:rFonts w:ascii="Calibri" w:hAnsi="Calibri"/>
        </w:rPr>
      </w:pPr>
    </w:p>
    <w:p w14:paraId="7259521B" w14:textId="77777777" w:rsidR="008B57C2" w:rsidRPr="008B57C2" w:rsidRDefault="008B57C2" w:rsidP="008B57C2">
      <w:pPr>
        <w:spacing w:line="276" w:lineRule="auto"/>
        <w:rPr>
          <w:rFonts w:ascii="Calibri" w:hAnsi="Calibri"/>
        </w:rPr>
      </w:pPr>
      <w:r w:rsidRPr="008B57C2">
        <w:rPr>
          <w:rFonts w:ascii="Calibri" w:hAnsi="Calibri"/>
        </w:rPr>
        <w:t xml:space="preserve">Now this is one reason why I am never shy about asking people to serve in the house of God. It's a biblical thing. It's a God honoring thing. It is a great privilege to be a servant in the house of God. For the local church to operate, it never happens by the service of one or two people. It takes a whole army to fulfill the mission in the worship of God. Here at our </w:t>
      </w:r>
      <w:proofErr w:type="gramStart"/>
      <w:r w:rsidRPr="008B57C2">
        <w:rPr>
          <w:rFonts w:ascii="Calibri" w:hAnsi="Calibri"/>
        </w:rPr>
        <w:t>church</w:t>
      </w:r>
      <w:proofErr w:type="gramEnd"/>
      <w:r w:rsidRPr="008B57C2">
        <w:rPr>
          <w:rFonts w:ascii="Calibri" w:hAnsi="Calibri"/>
        </w:rPr>
        <w:t xml:space="preserve"> we have people doing all kinds of things. And we would love to have more people doing more kinds of things. Because the deeper that our leadership is, the more impactful that the ministry will be. </w:t>
      </w:r>
    </w:p>
    <w:p w14:paraId="67AFC2C1" w14:textId="77777777" w:rsidR="008B57C2" w:rsidRPr="008B57C2" w:rsidRDefault="008B57C2" w:rsidP="008B57C2">
      <w:pPr>
        <w:spacing w:line="276" w:lineRule="auto"/>
        <w:rPr>
          <w:rFonts w:ascii="Calibri" w:hAnsi="Calibri"/>
        </w:rPr>
      </w:pPr>
    </w:p>
    <w:p w14:paraId="5CCF4426" w14:textId="77777777" w:rsidR="008B57C2" w:rsidRPr="008B57C2" w:rsidRDefault="008B57C2" w:rsidP="008B57C2">
      <w:pPr>
        <w:spacing w:line="276" w:lineRule="auto"/>
        <w:rPr>
          <w:rFonts w:ascii="Calibri" w:hAnsi="Calibri"/>
        </w:rPr>
      </w:pPr>
      <w:r w:rsidRPr="008B57C2">
        <w:rPr>
          <w:rFonts w:ascii="Calibri" w:hAnsi="Calibri"/>
        </w:rPr>
        <w:t xml:space="preserve">Ezra is like, “I need people to serve. I need people to serve.” </w:t>
      </w:r>
    </w:p>
    <w:p w14:paraId="16763E13" w14:textId="77777777" w:rsidR="008B57C2" w:rsidRPr="008B57C2" w:rsidRDefault="008B57C2" w:rsidP="008B57C2">
      <w:pPr>
        <w:spacing w:line="276" w:lineRule="auto"/>
        <w:rPr>
          <w:rFonts w:ascii="Calibri" w:hAnsi="Calibri"/>
        </w:rPr>
      </w:pPr>
    </w:p>
    <w:p w14:paraId="51381154" w14:textId="77777777" w:rsidR="008B57C2" w:rsidRPr="008B57C2" w:rsidRDefault="008B57C2" w:rsidP="008B57C2">
      <w:pPr>
        <w:spacing w:line="276" w:lineRule="auto"/>
        <w:rPr>
          <w:rFonts w:ascii="Calibri" w:hAnsi="Calibri"/>
        </w:rPr>
      </w:pPr>
      <w:r w:rsidRPr="008B57C2">
        <w:rPr>
          <w:rFonts w:ascii="Calibri" w:hAnsi="Calibri"/>
        </w:rPr>
        <w:t xml:space="preserve">I hope that you have a ministry in the church. If you don't, we want to help you find one. That's why we have our growth track classes (101, 201, 301) here at the church to help people do that. Those things help put us on the pathway to serve us in the house of God. </w:t>
      </w:r>
    </w:p>
    <w:p w14:paraId="6EFDA6B8" w14:textId="77777777" w:rsidR="008B57C2" w:rsidRPr="008B57C2" w:rsidRDefault="008B57C2" w:rsidP="008B57C2">
      <w:pPr>
        <w:spacing w:line="276" w:lineRule="auto"/>
        <w:rPr>
          <w:rFonts w:ascii="Calibri" w:hAnsi="Calibri"/>
        </w:rPr>
      </w:pPr>
    </w:p>
    <w:p w14:paraId="13F1CD91" w14:textId="77777777" w:rsidR="008B57C2" w:rsidRPr="008B57C2" w:rsidRDefault="008B57C2" w:rsidP="008B57C2">
      <w:pPr>
        <w:spacing w:line="276" w:lineRule="auto"/>
        <w:rPr>
          <w:rFonts w:ascii="Calibri" w:hAnsi="Calibri"/>
        </w:rPr>
      </w:pPr>
      <w:r w:rsidRPr="008B57C2">
        <w:rPr>
          <w:rFonts w:ascii="Calibri" w:hAnsi="Calibri"/>
        </w:rPr>
        <w:t xml:space="preserve">But we should be ready to serve God. I mean, 220 people are ready to go to serve in the house of God as Ezra summons them. We should be ready to serve. We should ask people to serve, we should be ready to serve. </w:t>
      </w:r>
    </w:p>
    <w:p w14:paraId="3E67FCBB" w14:textId="77777777" w:rsidR="008B57C2" w:rsidRPr="008B57C2" w:rsidRDefault="008B57C2" w:rsidP="008B57C2">
      <w:pPr>
        <w:spacing w:line="276" w:lineRule="auto"/>
        <w:rPr>
          <w:rFonts w:ascii="Calibri" w:hAnsi="Calibri"/>
        </w:rPr>
      </w:pPr>
    </w:p>
    <w:p w14:paraId="36576F98" w14:textId="472CE20C" w:rsidR="008B57C2" w:rsidRPr="008B57C2" w:rsidRDefault="008B57C2" w:rsidP="008B57C2">
      <w:pPr>
        <w:spacing w:line="276" w:lineRule="auto"/>
        <w:rPr>
          <w:rFonts w:ascii="Calibri" w:hAnsi="Calibri"/>
        </w:rPr>
      </w:pPr>
      <w:r w:rsidRPr="008B57C2">
        <w:rPr>
          <w:rFonts w:ascii="Calibri" w:hAnsi="Calibri"/>
        </w:rPr>
        <w:t xml:space="preserve">Isn't it interesting that God brings the people to serve. Now I love that part. Sometimes it's easy to feel like if you're a church leader like, “We need help! We need people!” But remember, God is the one that brings people. </w:t>
      </w:r>
      <w:r w:rsidR="00A744EF">
        <w:rPr>
          <w:rFonts w:ascii="Calibri" w:hAnsi="Calibri"/>
        </w:rPr>
        <w:t>T</w:t>
      </w:r>
      <w:r w:rsidRPr="008B57C2">
        <w:rPr>
          <w:rFonts w:ascii="Calibri" w:hAnsi="Calibri"/>
        </w:rPr>
        <w:t xml:space="preserve">here's a beautiful chemistry. There's a beautiful relationship between God bringing people and people saying, “I am willing to do whatever I need to do for the worship of God to take place. I want to be a part. I want to do my role, whatever that is.” This is what begins to happen. </w:t>
      </w:r>
    </w:p>
    <w:p w14:paraId="5360F601" w14:textId="77777777" w:rsidR="008B57C2" w:rsidRPr="008B57C2" w:rsidRDefault="008B57C2" w:rsidP="008B57C2">
      <w:pPr>
        <w:spacing w:line="276" w:lineRule="auto"/>
        <w:rPr>
          <w:rFonts w:ascii="Calibri" w:hAnsi="Calibri"/>
        </w:rPr>
      </w:pPr>
    </w:p>
    <w:p w14:paraId="49CA71C2" w14:textId="77777777" w:rsidR="008B57C2" w:rsidRPr="008B57C2" w:rsidRDefault="008B57C2" w:rsidP="008B57C2">
      <w:pPr>
        <w:spacing w:line="276" w:lineRule="auto"/>
        <w:rPr>
          <w:rFonts w:ascii="Calibri" w:hAnsi="Calibri"/>
        </w:rPr>
      </w:pPr>
      <w:r w:rsidRPr="008B57C2">
        <w:rPr>
          <w:rFonts w:ascii="Calibri" w:hAnsi="Calibri"/>
        </w:rPr>
        <w:lastRenderedPageBreak/>
        <w:t xml:space="preserve">Now when Ezra gets to Jerusalem, he calls the people out for intermarrying and for adopting the Canaanite religious practices, and there's a great revival that happens at the end of the book of Ezra. It's one of the great spiritual awakenings of the Old Testament. It's an awesome thing. But it started with the study of God's word, seeking God's word, and allowing the hand of God to orchestrate the situations and scenarios around. </w:t>
      </w:r>
    </w:p>
    <w:p w14:paraId="767B00CE" w14:textId="77777777" w:rsidR="008B57C2" w:rsidRPr="008B57C2" w:rsidRDefault="008B57C2" w:rsidP="008B57C2">
      <w:pPr>
        <w:spacing w:line="276" w:lineRule="auto"/>
        <w:rPr>
          <w:rFonts w:ascii="Calibri" w:hAnsi="Calibri"/>
        </w:rPr>
      </w:pPr>
    </w:p>
    <w:p w14:paraId="67DADD2A" w14:textId="77777777" w:rsidR="008B57C2" w:rsidRPr="008B57C2" w:rsidRDefault="008B57C2" w:rsidP="008B57C2">
      <w:pPr>
        <w:spacing w:line="276" w:lineRule="auto"/>
        <w:rPr>
          <w:rFonts w:ascii="Calibri" w:hAnsi="Calibri"/>
        </w:rPr>
      </w:pPr>
      <w:r w:rsidRPr="008B57C2">
        <w:rPr>
          <w:rFonts w:ascii="Calibri" w:hAnsi="Calibri"/>
        </w:rPr>
        <w:t xml:space="preserve">Listen, I know you need a hand today. The hand of God is with you. The hand of God is going to open doors of opportunity. In fact, when God opens the door, no person can shut it. And when God closes the door, no person can open it. </w:t>
      </w:r>
      <w:proofErr w:type="gramStart"/>
      <w:r w:rsidRPr="008B57C2">
        <w:rPr>
          <w:rFonts w:ascii="Calibri" w:hAnsi="Calibri"/>
        </w:rPr>
        <w:t>So</w:t>
      </w:r>
      <w:proofErr w:type="gramEnd"/>
      <w:r w:rsidRPr="008B57C2">
        <w:rPr>
          <w:rFonts w:ascii="Calibri" w:hAnsi="Calibri"/>
        </w:rPr>
        <w:t xml:space="preserve"> we need the sovereign hand of God. But don't be anxious today. Don't be filled with doubt and worry. God is going to open every door that He's put before you and you're going to accomplish everything that He's called you to do by His mighty right hand. </w:t>
      </w:r>
    </w:p>
    <w:p w14:paraId="526377B0" w14:textId="77777777" w:rsidR="008B57C2" w:rsidRPr="008B57C2" w:rsidRDefault="008B57C2" w:rsidP="008B57C2">
      <w:pPr>
        <w:spacing w:line="276" w:lineRule="auto"/>
        <w:rPr>
          <w:rFonts w:ascii="Calibri" w:hAnsi="Calibri"/>
        </w:rPr>
      </w:pPr>
    </w:p>
    <w:p w14:paraId="4CF37633" w14:textId="77777777" w:rsidR="008B57C2" w:rsidRPr="008B57C2" w:rsidRDefault="008B57C2" w:rsidP="008B57C2">
      <w:pPr>
        <w:spacing w:line="276" w:lineRule="auto"/>
        <w:rPr>
          <w:rFonts w:ascii="Calibri" w:hAnsi="Calibri"/>
        </w:rPr>
      </w:pPr>
      <w:r w:rsidRPr="008B57C2">
        <w:rPr>
          <w:rFonts w:ascii="Calibri" w:hAnsi="Calibri"/>
        </w:rPr>
        <w:t>Would you pray with me for a moment.</w:t>
      </w:r>
    </w:p>
    <w:p w14:paraId="330A6582" w14:textId="77777777" w:rsidR="008B57C2" w:rsidRPr="008B57C2" w:rsidRDefault="008B57C2" w:rsidP="008B57C2">
      <w:pPr>
        <w:spacing w:line="276" w:lineRule="auto"/>
        <w:rPr>
          <w:rFonts w:ascii="Calibri" w:hAnsi="Calibri"/>
        </w:rPr>
      </w:pPr>
    </w:p>
    <w:p w14:paraId="5CD8EF57" w14:textId="624B0414" w:rsidR="008B57C2" w:rsidRPr="008B57C2" w:rsidRDefault="008B57C2" w:rsidP="008B57C2">
      <w:pPr>
        <w:spacing w:line="276" w:lineRule="auto"/>
        <w:rPr>
          <w:rFonts w:ascii="Calibri" w:hAnsi="Calibri"/>
        </w:rPr>
      </w:pPr>
      <w:r w:rsidRPr="008B57C2">
        <w:rPr>
          <w:rFonts w:ascii="Calibri" w:hAnsi="Calibri"/>
        </w:rPr>
        <w:br w:type="page"/>
      </w:r>
      <w:r w:rsidRPr="008B57C2">
        <w:rPr>
          <w:rFonts w:ascii="Calibri" w:hAnsi="Calibri"/>
          <w:b/>
          <w:bCs/>
          <w:sz w:val="28"/>
          <w:szCs w:val="28"/>
          <w:u w:val="single"/>
        </w:rPr>
        <w:lastRenderedPageBreak/>
        <w:t>OUTLINE</w:t>
      </w:r>
    </w:p>
    <w:p w14:paraId="0962B22D" w14:textId="77777777" w:rsidR="008B57C2" w:rsidRPr="008B57C2" w:rsidRDefault="008B57C2" w:rsidP="008B57C2">
      <w:pPr>
        <w:spacing w:line="276" w:lineRule="auto"/>
        <w:rPr>
          <w:rFonts w:ascii="Calibri" w:hAnsi="Calibri"/>
        </w:rPr>
      </w:pPr>
    </w:p>
    <w:p w14:paraId="2A5A2C76" w14:textId="77777777" w:rsidR="008B57C2" w:rsidRPr="008B57C2" w:rsidRDefault="008B57C2" w:rsidP="008B57C2">
      <w:pPr>
        <w:spacing w:line="276" w:lineRule="auto"/>
        <w:rPr>
          <w:rFonts w:ascii="Calibri" w:hAnsi="Calibri"/>
        </w:rPr>
      </w:pPr>
      <w:r w:rsidRPr="008B57C2">
        <w:rPr>
          <w:rFonts w:ascii="Calibri" w:hAnsi="Calibri"/>
        </w:rPr>
        <w:t>…be careful not to be ensnared by their ways after they have been destroyed before you. Do not inquire about their gods, asking, ‘How did these nations worship their gods? I’ll also do the same.’ 31 You must not do the same to the Lord your God, because they practice every detestable act, which the Lord hates, for their gods. They even burn their sons and daughters in the fire to their gods. 32 Be careful to do everything I command you; do not add anything to it or take anything away from it. Deuteronomy 12:30-32 (CSB)</w:t>
      </w:r>
    </w:p>
    <w:p w14:paraId="6068629D" w14:textId="77777777" w:rsidR="008B57C2" w:rsidRPr="008B57C2" w:rsidRDefault="008B57C2" w:rsidP="008B57C2">
      <w:pPr>
        <w:spacing w:line="276" w:lineRule="auto"/>
        <w:rPr>
          <w:rFonts w:ascii="Calibri" w:hAnsi="Calibri"/>
        </w:rPr>
      </w:pPr>
    </w:p>
    <w:p w14:paraId="1F9C0045" w14:textId="77777777" w:rsidR="008B57C2" w:rsidRPr="008B57C2" w:rsidRDefault="008B57C2" w:rsidP="008B57C2">
      <w:pPr>
        <w:spacing w:line="276" w:lineRule="auto"/>
        <w:rPr>
          <w:rFonts w:ascii="Calibri" w:hAnsi="Calibri"/>
        </w:rPr>
      </w:pPr>
      <w:r w:rsidRPr="008B57C2">
        <w:rPr>
          <w:rFonts w:ascii="Calibri" w:hAnsi="Calibri"/>
        </w:rPr>
        <w:t>When I heard this report, I tore my tunic and robe, pulled out some of the hair from my head and beard, and sat down devastated. Ezra 9:3 (CSB)</w:t>
      </w:r>
    </w:p>
    <w:p w14:paraId="3EC32BBC" w14:textId="77777777" w:rsidR="008B57C2" w:rsidRPr="008B57C2" w:rsidRDefault="008B57C2" w:rsidP="008B57C2">
      <w:pPr>
        <w:spacing w:line="276" w:lineRule="auto"/>
        <w:rPr>
          <w:rFonts w:ascii="Calibri" w:hAnsi="Calibri"/>
        </w:rPr>
      </w:pPr>
    </w:p>
    <w:p w14:paraId="6071AEE0" w14:textId="426D8F1F" w:rsidR="008B57C2" w:rsidRPr="008B57C2" w:rsidRDefault="008B57C2" w:rsidP="008B57C2">
      <w:pPr>
        <w:spacing w:line="276" w:lineRule="auto"/>
        <w:rPr>
          <w:rFonts w:ascii="Calibri" w:hAnsi="Calibri"/>
          <w:b/>
          <w:bCs/>
          <w:i/>
          <w:iCs/>
        </w:rPr>
      </w:pPr>
      <w:r w:rsidRPr="008B57C2">
        <w:rPr>
          <w:rFonts w:ascii="Calibri" w:hAnsi="Calibri"/>
          <w:b/>
          <w:bCs/>
          <w:i/>
          <w:iCs/>
        </w:rPr>
        <w:t>THOSE WHO EXPEREINCE THE HAND OF GOD…</w:t>
      </w:r>
    </w:p>
    <w:p w14:paraId="044EB094" w14:textId="77777777" w:rsidR="008B57C2" w:rsidRPr="008B57C2" w:rsidRDefault="008B57C2" w:rsidP="008B57C2">
      <w:pPr>
        <w:spacing w:line="276" w:lineRule="auto"/>
        <w:rPr>
          <w:rFonts w:ascii="Calibri" w:hAnsi="Calibri"/>
        </w:rPr>
      </w:pPr>
    </w:p>
    <w:p w14:paraId="59D8D224" w14:textId="19CBE2E4" w:rsidR="008B57C2" w:rsidRPr="008B57C2" w:rsidRDefault="00897EBB" w:rsidP="008B57C2">
      <w:pPr>
        <w:spacing w:line="276" w:lineRule="auto"/>
        <w:rPr>
          <w:rFonts w:ascii="Calibri" w:hAnsi="Calibri"/>
          <w:b/>
          <w:bCs/>
        </w:rPr>
      </w:pPr>
      <w:r>
        <w:rPr>
          <w:rFonts w:ascii="Calibri" w:hAnsi="Calibri"/>
          <w:b/>
          <w:bCs/>
        </w:rPr>
        <w:t>A</w:t>
      </w:r>
      <w:r w:rsidR="008B57C2" w:rsidRPr="008B57C2">
        <w:rPr>
          <w:rFonts w:ascii="Calibri" w:hAnsi="Calibri"/>
          <w:b/>
          <w:bCs/>
        </w:rPr>
        <w:t>. STUDY THE WORD OF GOD</w:t>
      </w:r>
    </w:p>
    <w:p w14:paraId="6E0287A4" w14:textId="77777777" w:rsidR="008B57C2" w:rsidRPr="008B57C2" w:rsidRDefault="008B57C2" w:rsidP="008B57C2">
      <w:pPr>
        <w:spacing w:line="276" w:lineRule="auto"/>
        <w:rPr>
          <w:rFonts w:ascii="Calibri" w:hAnsi="Calibri"/>
        </w:rPr>
      </w:pPr>
    </w:p>
    <w:p w14:paraId="721A933D" w14:textId="77777777" w:rsidR="008B57C2" w:rsidRPr="008B57C2" w:rsidRDefault="008B57C2" w:rsidP="008B57C2">
      <w:pPr>
        <w:spacing w:line="276" w:lineRule="auto"/>
        <w:rPr>
          <w:rFonts w:ascii="Calibri" w:hAnsi="Calibri"/>
        </w:rPr>
      </w:pPr>
      <w:r w:rsidRPr="008B57C2">
        <w:rPr>
          <w:rFonts w:ascii="Calibri" w:hAnsi="Calibri"/>
        </w:rPr>
        <w:t>He was a scribe skilled in the law of Moses, which the Lord, the God of Israel, had given. The king had granted him everything he requested because the hand of the Lord his God was on him. Ezra 6:6 (CSB)</w:t>
      </w:r>
    </w:p>
    <w:p w14:paraId="008F8453" w14:textId="77777777" w:rsidR="008B57C2" w:rsidRPr="008B57C2" w:rsidRDefault="008B57C2" w:rsidP="008B57C2">
      <w:pPr>
        <w:spacing w:line="276" w:lineRule="auto"/>
        <w:rPr>
          <w:rFonts w:ascii="Calibri" w:hAnsi="Calibri"/>
        </w:rPr>
      </w:pPr>
    </w:p>
    <w:p w14:paraId="1CD40CB1" w14:textId="77777777" w:rsidR="008B57C2" w:rsidRPr="008B57C2" w:rsidRDefault="008B57C2" w:rsidP="008B57C2">
      <w:pPr>
        <w:spacing w:line="276" w:lineRule="auto"/>
        <w:rPr>
          <w:rFonts w:ascii="Calibri" w:hAnsi="Calibri"/>
        </w:rPr>
      </w:pPr>
      <w:r w:rsidRPr="008B57C2">
        <w:rPr>
          <w:rFonts w:ascii="Calibri" w:hAnsi="Calibri"/>
        </w:rPr>
        <w:t>Let the word of Christ dwell richly among you… Colossians 3:16 (CSB)</w:t>
      </w:r>
    </w:p>
    <w:p w14:paraId="0DF7A00C" w14:textId="77777777" w:rsidR="008B57C2" w:rsidRPr="008B57C2" w:rsidRDefault="008B57C2" w:rsidP="008B57C2">
      <w:pPr>
        <w:spacing w:line="276" w:lineRule="auto"/>
        <w:rPr>
          <w:rFonts w:ascii="Calibri" w:hAnsi="Calibri"/>
        </w:rPr>
      </w:pPr>
    </w:p>
    <w:p w14:paraId="6FC39EBF" w14:textId="77777777" w:rsidR="008B57C2" w:rsidRPr="008B57C2" w:rsidRDefault="008B57C2" w:rsidP="008B57C2">
      <w:pPr>
        <w:spacing w:line="276" w:lineRule="auto"/>
        <w:rPr>
          <w:rFonts w:ascii="Calibri" w:hAnsi="Calibri"/>
        </w:rPr>
      </w:pPr>
      <w:r w:rsidRPr="008B57C2">
        <w:rPr>
          <w:rFonts w:ascii="Calibri" w:hAnsi="Calibri"/>
        </w:rPr>
        <w:t>He began the journey from Babylon on the first day of the first month and arrived in Jerusalem on the first day of the fifth month since the gracious hand of his God was on him. 10 Now Ezra had determined in his heart to study the law of the Lord, obey it, and teach its statutes and ordinances in Israel. Ezra 7:9-10 (CSB)</w:t>
      </w:r>
    </w:p>
    <w:p w14:paraId="3EADF84A" w14:textId="77777777" w:rsidR="008B57C2" w:rsidRPr="008B57C2" w:rsidRDefault="008B57C2" w:rsidP="008B57C2">
      <w:pPr>
        <w:spacing w:line="276" w:lineRule="auto"/>
        <w:rPr>
          <w:rFonts w:ascii="Calibri" w:hAnsi="Calibri"/>
        </w:rPr>
      </w:pPr>
    </w:p>
    <w:p w14:paraId="331B0A85" w14:textId="77777777" w:rsidR="008B57C2" w:rsidRPr="008B57C2" w:rsidRDefault="008B57C2" w:rsidP="008B57C2">
      <w:pPr>
        <w:spacing w:line="276" w:lineRule="auto"/>
        <w:rPr>
          <w:rFonts w:ascii="Calibri" w:hAnsi="Calibri"/>
        </w:rPr>
      </w:pPr>
      <w:r w:rsidRPr="008B57C2">
        <w:rPr>
          <w:rFonts w:ascii="Calibri" w:hAnsi="Calibri"/>
        </w:rPr>
        <w:t>He replied, “Blessed rather are those who hear the word of God and obey it.” Luke 11:28 (NIV)</w:t>
      </w:r>
    </w:p>
    <w:p w14:paraId="2F6F6FC7" w14:textId="77777777" w:rsidR="008B57C2" w:rsidRPr="008B57C2" w:rsidRDefault="008B57C2" w:rsidP="008B57C2">
      <w:pPr>
        <w:spacing w:line="276" w:lineRule="auto"/>
        <w:rPr>
          <w:rFonts w:ascii="Calibri" w:hAnsi="Calibri"/>
        </w:rPr>
      </w:pPr>
    </w:p>
    <w:p w14:paraId="611FE881" w14:textId="00D48F17" w:rsidR="008B57C2" w:rsidRPr="008B57C2" w:rsidRDefault="00897EBB" w:rsidP="008B57C2">
      <w:pPr>
        <w:spacing w:line="276" w:lineRule="auto"/>
        <w:rPr>
          <w:rFonts w:ascii="Calibri" w:hAnsi="Calibri"/>
          <w:b/>
          <w:bCs/>
        </w:rPr>
      </w:pPr>
      <w:r>
        <w:rPr>
          <w:rFonts w:ascii="Calibri" w:hAnsi="Calibri"/>
          <w:b/>
          <w:bCs/>
        </w:rPr>
        <w:t>B</w:t>
      </w:r>
      <w:r w:rsidR="008B57C2" w:rsidRPr="008B57C2">
        <w:rPr>
          <w:rFonts w:ascii="Calibri" w:hAnsi="Calibri"/>
          <w:b/>
          <w:bCs/>
        </w:rPr>
        <w:t>. SEEK THE HEART OF GOD</w:t>
      </w:r>
    </w:p>
    <w:p w14:paraId="20277415" w14:textId="77777777" w:rsidR="008B57C2" w:rsidRPr="008B57C2" w:rsidRDefault="008B57C2" w:rsidP="008B57C2">
      <w:pPr>
        <w:spacing w:line="276" w:lineRule="auto"/>
        <w:rPr>
          <w:rFonts w:ascii="Calibri" w:hAnsi="Calibri"/>
        </w:rPr>
      </w:pPr>
    </w:p>
    <w:p w14:paraId="249D0D97" w14:textId="77777777" w:rsidR="008B57C2" w:rsidRPr="008B57C2" w:rsidRDefault="008B57C2" w:rsidP="008B57C2">
      <w:pPr>
        <w:spacing w:line="276" w:lineRule="auto"/>
        <w:rPr>
          <w:rFonts w:ascii="Calibri" w:hAnsi="Calibri"/>
        </w:rPr>
      </w:pPr>
      <w:r w:rsidRPr="008B57C2">
        <w:rPr>
          <w:rFonts w:ascii="Calibri" w:hAnsi="Calibri"/>
        </w:rPr>
        <w:t xml:space="preserve">I proclaimed a fast by the </w:t>
      </w:r>
      <w:proofErr w:type="spellStart"/>
      <w:r w:rsidRPr="008B57C2">
        <w:rPr>
          <w:rFonts w:ascii="Calibri" w:hAnsi="Calibri"/>
        </w:rPr>
        <w:t>Ahava</w:t>
      </w:r>
      <w:proofErr w:type="spellEnd"/>
      <w:r w:rsidRPr="008B57C2">
        <w:rPr>
          <w:rFonts w:ascii="Calibri" w:hAnsi="Calibri"/>
        </w:rPr>
        <w:t xml:space="preserve"> River, so that we might humble ourselves before our God and ask him for a safe journey for us, our dependents, and all our possessions. 22 I did this because I was ashamed to ask the king for infantry and cavalry to protect us from enemies during the journey, since we had told him, “The hand of our God is gracious to all who seek him, but his fierce anger is against all who abandon him.” 23 So we fasted and pleaded with our God about this, and he was receptive to our prayer. Ezra 8:21-23 (CSB)</w:t>
      </w:r>
    </w:p>
    <w:p w14:paraId="381F2A08" w14:textId="77777777" w:rsidR="008B57C2" w:rsidRPr="008B57C2" w:rsidRDefault="008B57C2" w:rsidP="008B57C2">
      <w:pPr>
        <w:spacing w:line="276" w:lineRule="auto"/>
        <w:rPr>
          <w:rFonts w:ascii="Calibri" w:hAnsi="Calibri"/>
        </w:rPr>
      </w:pPr>
    </w:p>
    <w:p w14:paraId="1E9C3605" w14:textId="77777777" w:rsidR="008B57C2" w:rsidRPr="008B57C2" w:rsidRDefault="008B57C2" w:rsidP="008B57C2">
      <w:pPr>
        <w:spacing w:line="276" w:lineRule="auto"/>
        <w:rPr>
          <w:rFonts w:ascii="Calibri" w:hAnsi="Calibri"/>
          <w:b/>
          <w:bCs/>
          <w:i/>
          <w:iCs/>
        </w:rPr>
      </w:pPr>
      <w:r w:rsidRPr="008B57C2">
        <w:rPr>
          <w:rFonts w:ascii="Calibri" w:hAnsi="Calibri"/>
          <w:b/>
          <w:bCs/>
          <w:i/>
          <w:iCs/>
        </w:rPr>
        <w:t>2. THE HAND OF GOD…</w:t>
      </w:r>
    </w:p>
    <w:p w14:paraId="69D131BC" w14:textId="77777777" w:rsidR="008B57C2" w:rsidRPr="008B57C2" w:rsidRDefault="008B57C2" w:rsidP="008B57C2">
      <w:pPr>
        <w:spacing w:line="276" w:lineRule="auto"/>
        <w:rPr>
          <w:rFonts w:ascii="Calibri" w:hAnsi="Calibri"/>
        </w:rPr>
      </w:pPr>
    </w:p>
    <w:p w14:paraId="196DE3EC" w14:textId="77777777" w:rsidR="008B57C2" w:rsidRPr="008B57C2" w:rsidRDefault="008B57C2" w:rsidP="008B57C2">
      <w:pPr>
        <w:spacing w:line="276" w:lineRule="auto"/>
        <w:rPr>
          <w:rFonts w:ascii="Calibri" w:hAnsi="Calibri"/>
          <w:b/>
          <w:bCs/>
        </w:rPr>
      </w:pPr>
      <w:r w:rsidRPr="008B57C2">
        <w:rPr>
          <w:rFonts w:ascii="Calibri" w:hAnsi="Calibri"/>
          <w:b/>
          <w:bCs/>
        </w:rPr>
        <w:t>A. GIVES ME STRENGTH TO CARRY ON</w:t>
      </w:r>
    </w:p>
    <w:p w14:paraId="27CD9A6B" w14:textId="77777777" w:rsidR="008B57C2" w:rsidRPr="008B57C2" w:rsidRDefault="008B57C2" w:rsidP="008B57C2">
      <w:pPr>
        <w:spacing w:line="276" w:lineRule="auto"/>
        <w:rPr>
          <w:rFonts w:ascii="Calibri" w:hAnsi="Calibri"/>
        </w:rPr>
      </w:pPr>
    </w:p>
    <w:p w14:paraId="15A9D1DE" w14:textId="77777777" w:rsidR="008B57C2" w:rsidRPr="008B57C2" w:rsidRDefault="008B57C2" w:rsidP="008B57C2">
      <w:pPr>
        <w:spacing w:line="276" w:lineRule="auto"/>
        <w:rPr>
          <w:rFonts w:ascii="Calibri" w:hAnsi="Calibri"/>
        </w:rPr>
      </w:pPr>
      <w:r w:rsidRPr="008B57C2">
        <w:rPr>
          <w:rFonts w:ascii="Calibri" w:hAnsi="Calibri"/>
        </w:rPr>
        <w:t xml:space="preserve">Blessed be the Lord, the God of our ancestors, who has put it into the king’s mind to glorify the house of the Lord in Jerusalem, 28 and who has shown favor to me before the king, his counselors, and all his powerful officers. </w:t>
      </w:r>
      <w:proofErr w:type="gramStart"/>
      <w:r w:rsidRPr="008B57C2">
        <w:rPr>
          <w:rFonts w:ascii="Calibri" w:hAnsi="Calibri"/>
        </w:rPr>
        <w:t>So</w:t>
      </w:r>
      <w:proofErr w:type="gramEnd"/>
      <w:r w:rsidRPr="008B57C2">
        <w:rPr>
          <w:rFonts w:ascii="Calibri" w:hAnsi="Calibri"/>
        </w:rPr>
        <w:t xml:space="preserve"> I took courage because I was strengthened by the hand of the Lord my God, and I gathered Israelite leaders to return with me. Ezra 7:27-28 (CSB)</w:t>
      </w:r>
    </w:p>
    <w:p w14:paraId="2EE4E0B4" w14:textId="77777777" w:rsidR="008B57C2" w:rsidRPr="008B57C2" w:rsidRDefault="008B57C2" w:rsidP="008B57C2">
      <w:pPr>
        <w:spacing w:line="276" w:lineRule="auto"/>
        <w:rPr>
          <w:rFonts w:ascii="Calibri" w:hAnsi="Calibri"/>
        </w:rPr>
      </w:pPr>
    </w:p>
    <w:p w14:paraId="1D8D35EE" w14:textId="77777777" w:rsidR="008B57C2" w:rsidRPr="008B57C2" w:rsidRDefault="008B57C2" w:rsidP="008B57C2">
      <w:pPr>
        <w:spacing w:line="276" w:lineRule="auto"/>
        <w:rPr>
          <w:rFonts w:ascii="Calibri" w:hAnsi="Calibri"/>
        </w:rPr>
      </w:pPr>
      <w:r w:rsidRPr="008B57C2">
        <w:rPr>
          <w:rFonts w:ascii="Calibri" w:hAnsi="Calibri"/>
        </w:rPr>
        <w:t xml:space="preserve">We set out from the </w:t>
      </w:r>
      <w:proofErr w:type="spellStart"/>
      <w:r w:rsidRPr="008B57C2">
        <w:rPr>
          <w:rFonts w:ascii="Calibri" w:hAnsi="Calibri"/>
        </w:rPr>
        <w:t>Ahava</w:t>
      </w:r>
      <w:proofErr w:type="spellEnd"/>
      <w:r w:rsidRPr="008B57C2">
        <w:rPr>
          <w:rFonts w:ascii="Calibri" w:hAnsi="Calibri"/>
        </w:rPr>
        <w:t xml:space="preserve"> River on the twelfth day of the first month to go to Jerusalem. We were strengthened by our God, and he kept us from the grasp of the enemy and from ambush along the way. Ezra 8:31(CSB)</w:t>
      </w:r>
    </w:p>
    <w:p w14:paraId="4D5AAB73" w14:textId="77777777" w:rsidR="008B57C2" w:rsidRPr="008B57C2" w:rsidRDefault="008B57C2" w:rsidP="008B57C2">
      <w:pPr>
        <w:spacing w:line="276" w:lineRule="auto"/>
        <w:rPr>
          <w:rFonts w:ascii="Calibri" w:hAnsi="Calibri"/>
        </w:rPr>
      </w:pPr>
    </w:p>
    <w:p w14:paraId="2A703943" w14:textId="77777777" w:rsidR="008B57C2" w:rsidRPr="008B57C2" w:rsidRDefault="008B57C2" w:rsidP="008B57C2">
      <w:pPr>
        <w:spacing w:line="276" w:lineRule="auto"/>
        <w:rPr>
          <w:rFonts w:ascii="Calibri" w:hAnsi="Calibri"/>
          <w:b/>
          <w:bCs/>
        </w:rPr>
      </w:pPr>
      <w:r w:rsidRPr="008B57C2">
        <w:rPr>
          <w:rFonts w:ascii="Calibri" w:hAnsi="Calibri"/>
          <w:b/>
          <w:bCs/>
        </w:rPr>
        <w:t>B. GIVES ME PASSION TO SERVE</w:t>
      </w:r>
    </w:p>
    <w:p w14:paraId="2E519B0E" w14:textId="77777777" w:rsidR="008B57C2" w:rsidRPr="008B57C2" w:rsidRDefault="008B57C2" w:rsidP="008B57C2">
      <w:pPr>
        <w:spacing w:line="276" w:lineRule="auto"/>
        <w:rPr>
          <w:rFonts w:ascii="Calibri" w:hAnsi="Calibri"/>
        </w:rPr>
      </w:pPr>
    </w:p>
    <w:p w14:paraId="0BB62827" w14:textId="77777777" w:rsidR="008B57C2" w:rsidRPr="008B57C2" w:rsidRDefault="008B57C2" w:rsidP="008B57C2">
      <w:pPr>
        <w:spacing w:line="276" w:lineRule="auto"/>
        <w:rPr>
          <w:rFonts w:ascii="Calibri" w:hAnsi="Calibri"/>
        </w:rPr>
      </w:pPr>
      <w:r w:rsidRPr="008B57C2">
        <w:rPr>
          <w:rFonts w:ascii="Calibri" w:hAnsi="Calibri"/>
        </w:rPr>
        <w:t xml:space="preserve">…I searched among the people and </w:t>
      </w:r>
      <w:proofErr w:type="gramStart"/>
      <w:r w:rsidRPr="008B57C2">
        <w:rPr>
          <w:rFonts w:ascii="Calibri" w:hAnsi="Calibri"/>
        </w:rPr>
        <w:t>priests, but</w:t>
      </w:r>
      <w:proofErr w:type="gramEnd"/>
      <w:r w:rsidRPr="008B57C2">
        <w:rPr>
          <w:rFonts w:ascii="Calibri" w:hAnsi="Calibri"/>
        </w:rPr>
        <w:t xml:space="preserve"> found no Levites there. 16 Then I summoned the leaders…I sent them to </w:t>
      </w:r>
      <w:proofErr w:type="spellStart"/>
      <w:r w:rsidRPr="008B57C2">
        <w:rPr>
          <w:rFonts w:ascii="Calibri" w:hAnsi="Calibri"/>
        </w:rPr>
        <w:t>Iddo</w:t>
      </w:r>
      <w:proofErr w:type="spellEnd"/>
      <w:r w:rsidRPr="008B57C2">
        <w:rPr>
          <w:rFonts w:ascii="Calibri" w:hAnsi="Calibri"/>
        </w:rPr>
        <w:t xml:space="preserve">, the leader…, with a message for him and his brothers, the temple servants…, that they should bring us ministers for the house of our God. 18 Since the gracious hand of our God was on us, they brought us </w:t>
      </w:r>
      <w:proofErr w:type="spellStart"/>
      <w:r w:rsidRPr="008B57C2">
        <w:rPr>
          <w:rFonts w:ascii="Calibri" w:hAnsi="Calibri"/>
        </w:rPr>
        <w:t>Sherebiah</w:t>
      </w:r>
      <w:proofErr w:type="spellEnd"/>
      <w:r w:rsidRPr="008B57C2">
        <w:rPr>
          <w:rFonts w:ascii="Calibri" w:hAnsi="Calibri"/>
        </w:rPr>
        <w:t xml:space="preserve">—a man of insight…along with his sons and brothers, 18 men, 19 plus </w:t>
      </w:r>
      <w:proofErr w:type="spellStart"/>
      <w:r w:rsidRPr="008B57C2">
        <w:rPr>
          <w:rFonts w:ascii="Calibri" w:hAnsi="Calibri"/>
        </w:rPr>
        <w:t>Hashabiah</w:t>
      </w:r>
      <w:proofErr w:type="spellEnd"/>
      <w:r w:rsidRPr="008B57C2">
        <w:rPr>
          <w:rFonts w:ascii="Calibri" w:hAnsi="Calibri"/>
        </w:rPr>
        <w:t xml:space="preserve">, along with </w:t>
      </w:r>
      <w:proofErr w:type="spellStart"/>
      <w:r w:rsidRPr="008B57C2">
        <w:rPr>
          <w:rFonts w:ascii="Calibri" w:hAnsi="Calibri"/>
        </w:rPr>
        <w:t>Jeshaiah</w:t>
      </w:r>
      <w:proofErr w:type="spellEnd"/>
      <w:r w:rsidRPr="008B57C2">
        <w:rPr>
          <w:rFonts w:ascii="Calibri" w:hAnsi="Calibri"/>
        </w:rPr>
        <w:t xml:space="preserve">, from the descendants of </w:t>
      </w:r>
      <w:proofErr w:type="spellStart"/>
      <w:r w:rsidRPr="008B57C2">
        <w:rPr>
          <w:rFonts w:ascii="Calibri" w:hAnsi="Calibri"/>
        </w:rPr>
        <w:t>Merari</w:t>
      </w:r>
      <w:proofErr w:type="spellEnd"/>
      <w:r w:rsidRPr="008B57C2">
        <w:rPr>
          <w:rFonts w:ascii="Calibri" w:hAnsi="Calibri"/>
        </w:rPr>
        <w:t>, and his brothers and their sons, 20 men. 20 There were also 220 of the temple servants, who had been appointed by David and the leaders for the work of the Levites. Ezra 8:15-20 (CSB)</w:t>
      </w:r>
    </w:p>
    <w:p w14:paraId="18FC7064" w14:textId="77777777" w:rsidR="009417A7" w:rsidRDefault="009417A7" w:rsidP="009E4AB7">
      <w:pPr>
        <w:spacing w:line="276" w:lineRule="auto"/>
        <w:rPr>
          <w:rFonts w:ascii="Calibri" w:hAnsi="Calibri"/>
        </w:rPr>
      </w:pPr>
    </w:p>
    <w:p w14:paraId="27706414" w14:textId="77777777" w:rsidR="009417A7" w:rsidRDefault="009417A7" w:rsidP="009E4AB7">
      <w:pPr>
        <w:spacing w:line="276" w:lineRule="auto"/>
        <w:rPr>
          <w:rFonts w:ascii="Calibri" w:hAnsi="Calibri"/>
        </w:rPr>
      </w:pPr>
    </w:p>
    <w:p w14:paraId="1DBC0C23" w14:textId="77777777" w:rsidR="009D7446" w:rsidRDefault="009D7446" w:rsidP="009E4AB7">
      <w:pPr>
        <w:spacing w:line="276" w:lineRule="auto"/>
        <w:rPr>
          <w:rFonts w:ascii="Calibri" w:hAnsi="Calibri"/>
        </w:rPr>
      </w:pPr>
    </w:p>
    <w:p w14:paraId="522A6F62"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3A82F" w14:textId="77777777" w:rsidR="00F85B7E" w:rsidRDefault="00F85B7E">
      <w:r>
        <w:separator/>
      </w:r>
    </w:p>
  </w:endnote>
  <w:endnote w:type="continuationSeparator" w:id="0">
    <w:p w14:paraId="61D8F3F3" w14:textId="77777777" w:rsidR="00F85B7E" w:rsidRDefault="00F85B7E">
      <w:r>
        <w:continuationSeparator/>
      </w:r>
    </w:p>
  </w:endnote>
  <w:endnote w:type="continuationNotice" w:id="1">
    <w:p w14:paraId="18AFE55B" w14:textId="77777777" w:rsidR="00F85B7E" w:rsidRDefault="00F85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2C93C" w14:textId="77777777" w:rsidR="00054945" w:rsidRDefault="000549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97D4" w14:textId="77777777" w:rsidR="005E7A87" w:rsidRDefault="000D064C" w:rsidP="00E001F4">
    <w:pPr>
      <w:pStyle w:val="Footer"/>
      <w:jc w:val="right"/>
    </w:pPr>
    <w:r>
      <w:tab/>
    </w:r>
  </w:p>
  <w:p w14:paraId="733A6925" w14:textId="1457B0AB" w:rsidR="000D064C" w:rsidRPr="00E001F4" w:rsidRDefault="005E7A87" w:rsidP="00E001F4">
    <w:pPr>
      <w:pStyle w:val="Footer"/>
      <w:jc w:val="right"/>
      <w:rPr>
        <w:rFonts w:ascii="Calibri" w:hAnsi="Calibri"/>
      </w:rPr>
    </w:pPr>
    <w:r>
      <w:tab/>
    </w:r>
    <w:r w:rsidR="00F17A67">
      <w:rPr>
        <w:rFonts w:ascii="Calibri" w:hAnsi="Calibri"/>
        <w:b/>
        <w:bCs/>
      </w:rPr>
      <w:t>Cinderella Stories</w:t>
    </w:r>
    <w:r w:rsidR="000D064C" w:rsidRPr="00E001F4">
      <w:rPr>
        <w:rFonts w:ascii="Calibri" w:hAnsi="Calibri"/>
        <w:b/>
        <w:bCs/>
      </w:rPr>
      <w:t>—</w:t>
    </w:r>
    <w:r w:rsidR="008B57C2">
      <w:rPr>
        <w:rFonts w:ascii="Calibri" w:hAnsi="Calibri"/>
        <w:b/>
        <w:bCs/>
      </w:rPr>
      <w:t>I Need a Hand</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22E09512"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48E4" w14:textId="77777777" w:rsidR="00054945" w:rsidRDefault="00054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8360" w14:textId="77777777" w:rsidR="00F85B7E" w:rsidRDefault="00F85B7E">
      <w:r>
        <w:separator/>
      </w:r>
    </w:p>
  </w:footnote>
  <w:footnote w:type="continuationSeparator" w:id="0">
    <w:p w14:paraId="13874FE4" w14:textId="77777777" w:rsidR="00F85B7E" w:rsidRDefault="00F85B7E">
      <w:r>
        <w:continuationSeparator/>
      </w:r>
    </w:p>
  </w:footnote>
  <w:footnote w:type="continuationNotice" w:id="1">
    <w:p w14:paraId="1B165559" w14:textId="77777777" w:rsidR="00F85B7E" w:rsidRDefault="00F85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884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05B1" w14:textId="77777777" w:rsidR="000D064C" w:rsidRDefault="000D064C">
    <w:pPr>
      <w:pStyle w:val="Header"/>
    </w:pPr>
  </w:p>
  <w:p w14:paraId="3AEE314A"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EB789"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C010578"/>
    <w:multiLevelType w:val="hybridMultilevel"/>
    <w:tmpl w:val="3C6ED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4951536">
    <w:abstractNumId w:val="8"/>
  </w:num>
  <w:num w:numId="2" w16cid:durableId="1893540307">
    <w:abstractNumId w:val="6"/>
  </w:num>
  <w:num w:numId="3" w16cid:durableId="1093091613">
    <w:abstractNumId w:val="5"/>
  </w:num>
  <w:num w:numId="4" w16cid:durableId="680819703">
    <w:abstractNumId w:val="4"/>
  </w:num>
  <w:num w:numId="5" w16cid:durableId="192495753">
    <w:abstractNumId w:val="7"/>
  </w:num>
  <w:num w:numId="6" w16cid:durableId="1989553869">
    <w:abstractNumId w:val="3"/>
  </w:num>
  <w:num w:numId="7" w16cid:durableId="986978863">
    <w:abstractNumId w:val="2"/>
  </w:num>
  <w:num w:numId="8" w16cid:durableId="916331500">
    <w:abstractNumId w:val="1"/>
  </w:num>
  <w:num w:numId="9" w16cid:durableId="1421633617">
    <w:abstractNumId w:val="0"/>
  </w:num>
  <w:num w:numId="10" w16cid:durableId="9498184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B57C2"/>
    <w:rsid w:val="00002C62"/>
    <w:rsid w:val="000058A9"/>
    <w:rsid w:val="000101D8"/>
    <w:rsid w:val="000122AD"/>
    <w:rsid w:val="00016858"/>
    <w:rsid w:val="00026902"/>
    <w:rsid w:val="00026CF2"/>
    <w:rsid w:val="000427BF"/>
    <w:rsid w:val="00045681"/>
    <w:rsid w:val="000529A4"/>
    <w:rsid w:val="00054945"/>
    <w:rsid w:val="00082D3E"/>
    <w:rsid w:val="0008638E"/>
    <w:rsid w:val="00095757"/>
    <w:rsid w:val="000966E0"/>
    <w:rsid w:val="000A14EA"/>
    <w:rsid w:val="000B327E"/>
    <w:rsid w:val="000C0DF2"/>
    <w:rsid w:val="000C27DD"/>
    <w:rsid w:val="000D064C"/>
    <w:rsid w:val="000D5F2C"/>
    <w:rsid w:val="000D6515"/>
    <w:rsid w:val="000E5645"/>
    <w:rsid w:val="000F352B"/>
    <w:rsid w:val="000F3E99"/>
    <w:rsid w:val="000F78CC"/>
    <w:rsid w:val="00100E61"/>
    <w:rsid w:val="00101707"/>
    <w:rsid w:val="00102FD9"/>
    <w:rsid w:val="00115B54"/>
    <w:rsid w:val="001307E2"/>
    <w:rsid w:val="00134671"/>
    <w:rsid w:val="00135D5D"/>
    <w:rsid w:val="001822A0"/>
    <w:rsid w:val="00185CA0"/>
    <w:rsid w:val="001903F1"/>
    <w:rsid w:val="001A2F4C"/>
    <w:rsid w:val="001A4038"/>
    <w:rsid w:val="001C6DAF"/>
    <w:rsid w:val="001D294E"/>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D1850"/>
    <w:rsid w:val="002D3E02"/>
    <w:rsid w:val="002D6FF3"/>
    <w:rsid w:val="002E1AD4"/>
    <w:rsid w:val="002F3A62"/>
    <w:rsid w:val="002F6231"/>
    <w:rsid w:val="00301489"/>
    <w:rsid w:val="00313F0F"/>
    <w:rsid w:val="00327235"/>
    <w:rsid w:val="003351DD"/>
    <w:rsid w:val="003360D2"/>
    <w:rsid w:val="0034188B"/>
    <w:rsid w:val="00346C31"/>
    <w:rsid w:val="00386B56"/>
    <w:rsid w:val="00394E73"/>
    <w:rsid w:val="00397EA2"/>
    <w:rsid w:val="003D0DF3"/>
    <w:rsid w:val="003D2E36"/>
    <w:rsid w:val="003E0C7C"/>
    <w:rsid w:val="003E3313"/>
    <w:rsid w:val="003E6080"/>
    <w:rsid w:val="003F23DC"/>
    <w:rsid w:val="003F6FC6"/>
    <w:rsid w:val="00404A59"/>
    <w:rsid w:val="0042042A"/>
    <w:rsid w:val="00427806"/>
    <w:rsid w:val="00435B6D"/>
    <w:rsid w:val="00436846"/>
    <w:rsid w:val="00440449"/>
    <w:rsid w:val="00442464"/>
    <w:rsid w:val="00447886"/>
    <w:rsid w:val="004511A1"/>
    <w:rsid w:val="004816A2"/>
    <w:rsid w:val="004A349B"/>
    <w:rsid w:val="004A73C5"/>
    <w:rsid w:val="004B25B5"/>
    <w:rsid w:val="004C3050"/>
    <w:rsid w:val="004C5E5A"/>
    <w:rsid w:val="004D1C32"/>
    <w:rsid w:val="004E06C6"/>
    <w:rsid w:val="004E7372"/>
    <w:rsid w:val="00503848"/>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62720A"/>
    <w:rsid w:val="00631CBE"/>
    <w:rsid w:val="00664763"/>
    <w:rsid w:val="006666D7"/>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65FF8"/>
    <w:rsid w:val="00870C4A"/>
    <w:rsid w:val="00872B1A"/>
    <w:rsid w:val="00890144"/>
    <w:rsid w:val="0089127A"/>
    <w:rsid w:val="00894E92"/>
    <w:rsid w:val="00895E2E"/>
    <w:rsid w:val="00897EBB"/>
    <w:rsid w:val="008B49DA"/>
    <w:rsid w:val="008B57C2"/>
    <w:rsid w:val="008B653B"/>
    <w:rsid w:val="008C653F"/>
    <w:rsid w:val="0091120A"/>
    <w:rsid w:val="00911AC1"/>
    <w:rsid w:val="00915AB5"/>
    <w:rsid w:val="009175B4"/>
    <w:rsid w:val="00920F95"/>
    <w:rsid w:val="00923C10"/>
    <w:rsid w:val="009265A9"/>
    <w:rsid w:val="00937628"/>
    <w:rsid w:val="009417A7"/>
    <w:rsid w:val="00951E3F"/>
    <w:rsid w:val="00956D2C"/>
    <w:rsid w:val="00963031"/>
    <w:rsid w:val="00972B7A"/>
    <w:rsid w:val="00984FB1"/>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26FFE"/>
    <w:rsid w:val="00A303DE"/>
    <w:rsid w:val="00A43A90"/>
    <w:rsid w:val="00A51274"/>
    <w:rsid w:val="00A51B63"/>
    <w:rsid w:val="00A744EF"/>
    <w:rsid w:val="00A83591"/>
    <w:rsid w:val="00AB12C5"/>
    <w:rsid w:val="00AB3415"/>
    <w:rsid w:val="00AC1B83"/>
    <w:rsid w:val="00AF468A"/>
    <w:rsid w:val="00B03B8B"/>
    <w:rsid w:val="00B10327"/>
    <w:rsid w:val="00B158DB"/>
    <w:rsid w:val="00B3092B"/>
    <w:rsid w:val="00B40364"/>
    <w:rsid w:val="00B56A4D"/>
    <w:rsid w:val="00B604D0"/>
    <w:rsid w:val="00B92770"/>
    <w:rsid w:val="00BA7A74"/>
    <w:rsid w:val="00BC10B4"/>
    <w:rsid w:val="00BD145D"/>
    <w:rsid w:val="00BD21E1"/>
    <w:rsid w:val="00BD63AF"/>
    <w:rsid w:val="00BE35BE"/>
    <w:rsid w:val="00BF7F06"/>
    <w:rsid w:val="00C01D01"/>
    <w:rsid w:val="00C133CA"/>
    <w:rsid w:val="00C21AF8"/>
    <w:rsid w:val="00C251B8"/>
    <w:rsid w:val="00C26804"/>
    <w:rsid w:val="00C64E5E"/>
    <w:rsid w:val="00C80B1C"/>
    <w:rsid w:val="00C86674"/>
    <w:rsid w:val="00C962BC"/>
    <w:rsid w:val="00CB2F64"/>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1E60"/>
    <w:rsid w:val="00E75A9B"/>
    <w:rsid w:val="00E91EAD"/>
    <w:rsid w:val="00EF1491"/>
    <w:rsid w:val="00EF1DC2"/>
    <w:rsid w:val="00F07ABA"/>
    <w:rsid w:val="00F110E3"/>
    <w:rsid w:val="00F152F0"/>
    <w:rsid w:val="00F17A67"/>
    <w:rsid w:val="00F31FAF"/>
    <w:rsid w:val="00F3234E"/>
    <w:rsid w:val="00F36CB1"/>
    <w:rsid w:val="00F417EF"/>
    <w:rsid w:val="00F47752"/>
    <w:rsid w:val="00F81C0F"/>
    <w:rsid w:val="00F85B7E"/>
    <w:rsid w:val="00F9296D"/>
    <w:rsid w:val="00F966F6"/>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72654D"/>
  <w15:chartTrackingRefBased/>
  <w15:docId w15:val="{3CC378EF-2B67-F843-B171-59CB3E3B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F17A67"/>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F17A67"/>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F17A67"/>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F17A67"/>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F17A67"/>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F17A67"/>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F17A67"/>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F17A67"/>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F17A67"/>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F17A67"/>
    <w:rPr>
      <w:rFonts w:ascii="Calibri" w:eastAsia="MS Gothic" w:hAnsi="Calibri"/>
      <w:b/>
      <w:bCs/>
      <w:color w:val="365F91"/>
      <w:sz w:val="28"/>
      <w:szCs w:val="28"/>
    </w:rPr>
  </w:style>
  <w:style w:type="character" w:customStyle="1" w:styleId="Heading2Char">
    <w:name w:val="Heading 2 Char"/>
    <w:link w:val="Heading2"/>
    <w:uiPriority w:val="9"/>
    <w:rsid w:val="00F17A67"/>
    <w:rPr>
      <w:rFonts w:ascii="Calibri" w:eastAsia="MS Gothic" w:hAnsi="Calibri"/>
      <w:b/>
      <w:bCs/>
      <w:color w:val="4F81BD"/>
      <w:sz w:val="26"/>
      <w:szCs w:val="26"/>
    </w:rPr>
  </w:style>
  <w:style w:type="character" w:customStyle="1" w:styleId="Heading3Char">
    <w:name w:val="Heading 3 Char"/>
    <w:link w:val="Heading3"/>
    <w:uiPriority w:val="9"/>
    <w:rsid w:val="00F17A67"/>
    <w:rPr>
      <w:rFonts w:ascii="Calibri" w:eastAsia="MS Gothic" w:hAnsi="Calibri"/>
      <w:b/>
      <w:bCs/>
      <w:color w:val="4F81BD"/>
      <w:sz w:val="22"/>
      <w:szCs w:val="22"/>
    </w:rPr>
  </w:style>
  <w:style w:type="character" w:customStyle="1" w:styleId="Heading4Char">
    <w:name w:val="Heading 4 Char"/>
    <w:link w:val="Heading4"/>
    <w:uiPriority w:val="9"/>
    <w:semiHidden/>
    <w:rsid w:val="00F17A67"/>
    <w:rPr>
      <w:rFonts w:ascii="Calibri" w:eastAsia="MS Gothic" w:hAnsi="Calibri"/>
      <w:b/>
      <w:bCs/>
      <w:i/>
      <w:iCs/>
      <w:color w:val="4F81BD"/>
      <w:sz w:val="22"/>
      <w:szCs w:val="22"/>
    </w:rPr>
  </w:style>
  <w:style w:type="character" w:customStyle="1" w:styleId="Heading5Char">
    <w:name w:val="Heading 5 Char"/>
    <w:link w:val="Heading5"/>
    <w:uiPriority w:val="9"/>
    <w:semiHidden/>
    <w:rsid w:val="00F17A67"/>
    <w:rPr>
      <w:rFonts w:ascii="Calibri" w:eastAsia="MS Gothic" w:hAnsi="Calibri"/>
      <w:color w:val="243F60"/>
      <w:sz w:val="22"/>
      <w:szCs w:val="22"/>
    </w:rPr>
  </w:style>
  <w:style w:type="character" w:customStyle="1" w:styleId="Heading6Char">
    <w:name w:val="Heading 6 Char"/>
    <w:link w:val="Heading6"/>
    <w:uiPriority w:val="9"/>
    <w:semiHidden/>
    <w:rsid w:val="00F17A67"/>
    <w:rPr>
      <w:rFonts w:ascii="Calibri" w:eastAsia="MS Gothic" w:hAnsi="Calibri"/>
      <w:i/>
      <w:iCs/>
      <w:color w:val="243F60"/>
      <w:sz w:val="22"/>
      <w:szCs w:val="22"/>
    </w:rPr>
  </w:style>
  <w:style w:type="character" w:customStyle="1" w:styleId="Heading7Char">
    <w:name w:val="Heading 7 Char"/>
    <w:link w:val="Heading7"/>
    <w:uiPriority w:val="9"/>
    <w:semiHidden/>
    <w:rsid w:val="00F17A67"/>
    <w:rPr>
      <w:rFonts w:ascii="Calibri" w:eastAsia="MS Gothic" w:hAnsi="Calibri"/>
      <w:i/>
      <w:iCs/>
      <w:color w:val="404040"/>
      <w:sz w:val="22"/>
      <w:szCs w:val="22"/>
    </w:rPr>
  </w:style>
  <w:style w:type="character" w:customStyle="1" w:styleId="Heading8Char">
    <w:name w:val="Heading 8 Char"/>
    <w:link w:val="Heading8"/>
    <w:uiPriority w:val="9"/>
    <w:semiHidden/>
    <w:rsid w:val="00F17A67"/>
    <w:rPr>
      <w:rFonts w:ascii="Calibri" w:eastAsia="MS Gothic" w:hAnsi="Calibri"/>
      <w:color w:val="4F81BD"/>
    </w:rPr>
  </w:style>
  <w:style w:type="character" w:customStyle="1" w:styleId="Heading9Char">
    <w:name w:val="Heading 9 Char"/>
    <w:link w:val="Heading9"/>
    <w:uiPriority w:val="9"/>
    <w:semiHidden/>
    <w:rsid w:val="00F17A67"/>
    <w:rPr>
      <w:rFonts w:ascii="Calibri" w:eastAsia="MS Gothic" w:hAnsi="Calibri"/>
      <w:i/>
      <w:iCs/>
      <w:color w:val="404040"/>
    </w:rPr>
  </w:style>
  <w:style w:type="paragraph" w:styleId="NoSpacing">
    <w:name w:val="No Spacing"/>
    <w:uiPriority w:val="1"/>
    <w:qFormat/>
    <w:rsid w:val="00F17A67"/>
    <w:rPr>
      <w:rFonts w:ascii="Cambria" w:eastAsia="MS Mincho" w:hAnsi="Cambria"/>
      <w:sz w:val="22"/>
      <w:szCs w:val="22"/>
    </w:rPr>
  </w:style>
  <w:style w:type="paragraph" w:styleId="Title">
    <w:name w:val="Title"/>
    <w:basedOn w:val="Normal"/>
    <w:next w:val="Normal"/>
    <w:link w:val="TitleChar"/>
    <w:uiPriority w:val="10"/>
    <w:qFormat/>
    <w:rsid w:val="00F17A67"/>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F17A67"/>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F17A67"/>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F17A67"/>
    <w:rPr>
      <w:rFonts w:ascii="Calibri" w:eastAsia="MS Gothic" w:hAnsi="Calibri"/>
      <w:i/>
      <w:iCs/>
      <w:color w:val="4F81BD"/>
      <w:spacing w:val="15"/>
      <w:sz w:val="24"/>
      <w:szCs w:val="24"/>
    </w:rPr>
  </w:style>
  <w:style w:type="paragraph" w:styleId="ListParagraph">
    <w:name w:val="List Paragraph"/>
    <w:basedOn w:val="Normal"/>
    <w:uiPriority w:val="34"/>
    <w:qFormat/>
    <w:rsid w:val="00F17A67"/>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F17A67"/>
    <w:rPr>
      <w:rFonts w:eastAsia="Calibri"/>
      <w:sz w:val="24"/>
      <w:szCs w:val="24"/>
      <w:lang w:eastAsia="ar-SA"/>
    </w:rPr>
  </w:style>
  <w:style w:type="paragraph" w:styleId="BodyText2">
    <w:name w:val="Body Text 2"/>
    <w:basedOn w:val="Normal"/>
    <w:link w:val="BodyText2Char"/>
    <w:uiPriority w:val="99"/>
    <w:unhideWhenUsed/>
    <w:rsid w:val="00F17A67"/>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F17A67"/>
    <w:rPr>
      <w:rFonts w:ascii="Cambria" w:eastAsia="MS Mincho" w:hAnsi="Cambria"/>
      <w:sz w:val="22"/>
      <w:szCs w:val="22"/>
    </w:rPr>
  </w:style>
  <w:style w:type="paragraph" w:styleId="BodyText3">
    <w:name w:val="Body Text 3"/>
    <w:basedOn w:val="Normal"/>
    <w:link w:val="BodyText3Char"/>
    <w:uiPriority w:val="99"/>
    <w:unhideWhenUsed/>
    <w:rsid w:val="00F17A67"/>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F17A67"/>
    <w:rPr>
      <w:rFonts w:ascii="Cambria" w:eastAsia="MS Mincho" w:hAnsi="Cambria"/>
      <w:sz w:val="16"/>
      <w:szCs w:val="16"/>
    </w:rPr>
  </w:style>
  <w:style w:type="paragraph" w:styleId="List2">
    <w:name w:val="List 2"/>
    <w:basedOn w:val="Normal"/>
    <w:uiPriority w:val="99"/>
    <w:unhideWhenUsed/>
    <w:rsid w:val="00F17A67"/>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F17A67"/>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F17A67"/>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F17A67"/>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F17A67"/>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F17A67"/>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F17A67"/>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F17A67"/>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F17A67"/>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F17A67"/>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F17A67"/>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F17A67"/>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F17A67"/>
    <w:rPr>
      <w:rFonts w:ascii="Courier" w:eastAsia="MS Mincho" w:hAnsi="Courier"/>
    </w:rPr>
  </w:style>
  <w:style w:type="paragraph" w:styleId="Quote">
    <w:name w:val="Quote"/>
    <w:basedOn w:val="Normal"/>
    <w:next w:val="Normal"/>
    <w:link w:val="QuoteChar"/>
    <w:uiPriority w:val="29"/>
    <w:qFormat/>
    <w:rsid w:val="00F17A67"/>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F17A67"/>
    <w:rPr>
      <w:rFonts w:ascii="Cambria" w:eastAsia="MS Mincho" w:hAnsi="Cambria"/>
      <w:i/>
      <w:iCs/>
      <w:color w:val="000000"/>
      <w:sz w:val="22"/>
      <w:szCs w:val="22"/>
    </w:rPr>
  </w:style>
  <w:style w:type="character" w:styleId="Strong">
    <w:name w:val="Strong"/>
    <w:uiPriority w:val="22"/>
    <w:qFormat/>
    <w:rsid w:val="00F17A67"/>
    <w:rPr>
      <w:b/>
      <w:bCs/>
    </w:rPr>
  </w:style>
  <w:style w:type="character" w:styleId="Emphasis">
    <w:name w:val="Emphasis"/>
    <w:uiPriority w:val="20"/>
    <w:qFormat/>
    <w:rsid w:val="00F17A67"/>
    <w:rPr>
      <w:i/>
      <w:iCs/>
    </w:rPr>
  </w:style>
  <w:style w:type="paragraph" w:styleId="IntenseQuote">
    <w:name w:val="Intense Quote"/>
    <w:basedOn w:val="Normal"/>
    <w:next w:val="Normal"/>
    <w:link w:val="IntenseQuoteChar"/>
    <w:uiPriority w:val="30"/>
    <w:qFormat/>
    <w:rsid w:val="00F17A67"/>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F17A67"/>
    <w:rPr>
      <w:rFonts w:ascii="Cambria" w:eastAsia="MS Mincho" w:hAnsi="Cambria"/>
      <w:b/>
      <w:bCs/>
      <w:i/>
      <w:iCs/>
      <w:color w:val="4F81BD"/>
      <w:sz w:val="22"/>
      <w:szCs w:val="22"/>
    </w:rPr>
  </w:style>
  <w:style w:type="character" w:styleId="SubtleEmphasis">
    <w:name w:val="Subtle Emphasis"/>
    <w:uiPriority w:val="19"/>
    <w:qFormat/>
    <w:rsid w:val="00F17A67"/>
    <w:rPr>
      <w:i/>
      <w:iCs/>
      <w:color w:val="808080"/>
    </w:rPr>
  </w:style>
  <w:style w:type="character" w:styleId="IntenseEmphasis">
    <w:name w:val="Intense Emphasis"/>
    <w:uiPriority w:val="21"/>
    <w:qFormat/>
    <w:rsid w:val="00F17A67"/>
    <w:rPr>
      <w:b/>
      <w:bCs/>
      <w:i/>
      <w:iCs/>
      <w:color w:val="4F81BD"/>
    </w:rPr>
  </w:style>
  <w:style w:type="character" w:styleId="SubtleReference">
    <w:name w:val="Subtle Reference"/>
    <w:uiPriority w:val="31"/>
    <w:qFormat/>
    <w:rsid w:val="00F17A67"/>
    <w:rPr>
      <w:smallCaps/>
      <w:color w:val="C0504D"/>
      <w:u w:val="single"/>
    </w:rPr>
  </w:style>
  <w:style w:type="character" w:styleId="IntenseReference">
    <w:name w:val="Intense Reference"/>
    <w:uiPriority w:val="32"/>
    <w:qFormat/>
    <w:rsid w:val="00F17A67"/>
    <w:rPr>
      <w:b/>
      <w:bCs/>
      <w:smallCaps/>
      <w:color w:val="C0504D"/>
      <w:spacing w:val="5"/>
      <w:u w:val="single"/>
    </w:rPr>
  </w:style>
  <w:style w:type="character" w:styleId="BookTitle">
    <w:name w:val="Book Title"/>
    <w:uiPriority w:val="33"/>
    <w:qFormat/>
    <w:rsid w:val="00F17A67"/>
    <w:rPr>
      <w:b/>
      <w:bCs/>
      <w:smallCaps/>
      <w:spacing w:val="5"/>
    </w:rPr>
  </w:style>
  <w:style w:type="paragraph" w:styleId="TOCHeading">
    <w:name w:val="TOC Heading"/>
    <w:basedOn w:val="Heading1"/>
    <w:next w:val="Normal"/>
    <w:uiPriority w:val="39"/>
    <w:semiHidden/>
    <w:unhideWhenUsed/>
    <w:qFormat/>
    <w:rsid w:val="00F17A67"/>
    <w:pPr>
      <w:outlineLvl w:val="9"/>
    </w:pPr>
  </w:style>
  <w:style w:type="table" w:styleId="TableGrid">
    <w:name w:val="Table Grid"/>
    <w:basedOn w:val="TableNormal"/>
    <w:uiPriority w:val="59"/>
    <w:rsid w:val="00F17A67"/>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17A67"/>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F17A67"/>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F17A67"/>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F17A67"/>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F17A67"/>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F17A67"/>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F17A67"/>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F17A67"/>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F17A67"/>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F17A67"/>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F17A67"/>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17A67"/>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F17A67"/>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F17A67"/>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F17A67"/>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F17A67"/>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F17A67"/>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F17A67"/>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17A67"/>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F17A67"/>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F17A67"/>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F17A67"/>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F17A67"/>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F17A67"/>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F17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Cinderella%20Stories%20-%20Cinderella%20Pray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Cinderella Stories - Cinderella Prayers.dotx</Template>
  <TotalTime>53</TotalTime>
  <Pages>12</Pages>
  <Words>3903</Words>
  <Characters>22248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2022-11-21T01:28:00Z</cp:lastPrinted>
  <dcterms:created xsi:type="dcterms:W3CDTF">2022-11-22T22:37:00Z</dcterms:created>
  <dcterms:modified xsi:type="dcterms:W3CDTF">2022-12-11T23:19:00Z</dcterms:modified>
  <cp:category/>
</cp:coreProperties>
</file>